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9E08A" w14:textId="3F2CEBB8" w:rsidR="00BD580D" w:rsidRDefault="00BD580D">
      <w:pPr>
        <w:rPr>
          <w:lang w:val="ru-RU"/>
        </w:rPr>
      </w:pPr>
    </w:p>
    <w:p w14:paraId="49FD62A3" w14:textId="5DD9B005" w:rsidR="00BD580D" w:rsidRDefault="00BD580D" w:rsidP="00BD580D">
      <w:pPr>
        <w:tabs>
          <w:tab w:val="left" w:pos="1903"/>
        </w:tabs>
        <w:rPr>
          <w:lang w:val="ru-RU"/>
        </w:rPr>
      </w:pPr>
    </w:p>
    <w:p w14:paraId="46617F61" w14:textId="2560815C" w:rsidR="008F14D7" w:rsidRPr="00BD580D" w:rsidRDefault="00BD580D" w:rsidP="00BD580D">
      <w:pPr>
        <w:tabs>
          <w:tab w:val="left" w:pos="1903"/>
        </w:tabs>
        <w:rPr>
          <w:lang w:val="ru-RU"/>
        </w:rPr>
        <w:sectPr w:rsidR="008F14D7" w:rsidRPr="00BD580D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lang w:val="ru-RU"/>
        </w:rPr>
        <w:tab/>
      </w:r>
    </w:p>
    <w:p w14:paraId="69F7F4C8" w14:textId="77777777" w:rsidR="008F14D7" w:rsidRPr="000818A4" w:rsidRDefault="008F14D7">
      <w:pPr>
        <w:autoSpaceDE w:val="0"/>
        <w:autoSpaceDN w:val="0"/>
        <w:spacing w:after="78" w:line="220" w:lineRule="exact"/>
        <w:rPr>
          <w:lang w:val="ru-RU"/>
        </w:rPr>
      </w:pPr>
    </w:p>
    <w:p w14:paraId="68769703" w14:textId="77777777" w:rsidR="008F14D7" w:rsidRPr="000818A4" w:rsidRDefault="00154094">
      <w:pPr>
        <w:autoSpaceDE w:val="0"/>
        <w:autoSpaceDN w:val="0"/>
        <w:spacing w:after="0" w:line="230" w:lineRule="auto"/>
        <w:rPr>
          <w:lang w:val="ru-RU"/>
        </w:rPr>
      </w:pPr>
      <w:r w:rsidRPr="000818A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288C3FAF" w14:textId="77777777" w:rsidR="008F14D7" w:rsidRPr="00154094" w:rsidRDefault="00154094">
      <w:pPr>
        <w:autoSpaceDE w:val="0"/>
        <w:autoSpaceDN w:val="0"/>
        <w:spacing w:before="346" w:after="0" w:line="281" w:lineRule="auto"/>
        <w:ind w:right="720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по иностранному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(английскому) языку для 3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14:paraId="2773DE23" w14:textId="77777777" w:rsidR="008F14D7" w:rsidRPr="00154094" w:rsidRDefault="00154094">
      <w:pPr>
        <w:autoSpaceDE w:val="0"/>
        <w:autoSpaceDN w:val="0"/>
        <w:spacing w:before="26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</w:t>
      </w:r>
    </w:p>
    <w:p w14:paraId="231DBC15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68" w:after="0"/>
        <w:ind w:right="100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14:paraId="46C54387" w14:textId="77777777" w:rsidR="008F14D7" w:rsidRPr="00154094" w:rsidRDefault="00154094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закрепляются на новом лексическом материале и расширяющемся тематическом содержании речи.</w:t>
      </w:r>
    </w:p>
    <w:p w14:paraId="18BC59FA" w14:textId="77777777" w:rsidR="008F14D7" w:rsidRPr="00154094" w:rsidRDefault="00154094">
      <w:pPr>
        <w:autoSpaceDE w:val="0"/>
        <w:autoSpaceDN w:val="0"/>
        <w:spacing w:before="26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</w:t>
      </w:r>
    </w:p>
    <w:p w14:paraId="0CD48DB0" w14:textId="77777777" w:rsidR="008F14D7" w:rsidRPr="00154094" w:rsidRDefault="00154094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</w:p>
    <w:p w14:paraId="514C3F73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Цели обучения иностранному языку можно условно разделить на образовательные, развивающие, воспитывающие</w:t>
      </w:r>
    </w:p>
    <w:p w14:paraId="752B068D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14:paraId="0EA73F05" w14:textId="77777777" w:rsidR="008F14D7" w:rsidRPr="00154094" w:rsidRDefault="00154094">
      <w:pPr>
        <w:autoSpaceDE w:val="0"/>
        <w:autoSpaceDN w:val="0"/>
        <w:spacing w:before="178" w:after="0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14:paraId="41295698" w14:textId="77777777" w:rsidR="008F14D7" w:rsidRPr="00154094" w:rsidRDefault="00154094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 расширение лингвистического кругозора обучающихся  за счёт овладения новыми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общения;</w:t>
      </w:r>
    </w:p>
    <w:p w14:paraId="69EBCC66" w14:textId="77777777" w:rsidR="008F14D7" w:rsidRPr="00154094" w:rsidRDefault="00154094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14:paraId="160D5453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для решения учебных задач интеллектуальных операций (сравнение, анализ, обобщение и др.);</w:t>
      </w:r>
    </w:p>
    <w:p w14:paraId="1868C3E1" w14:textId="77777777" w:rsidR="008F14D7" w:rsidRPr="00154094" w:rsidRDefault="00154094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14:paraId="062F4C68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78" w:after="0" w:line="262" w:lineRule="auto"/>
        <w:ind w:right="720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Развивающие цели учебного предмета «Иностранный (английский) язык» в начальной школе включают:</w:t>
      </w:r>
    </w:p>
    <w:p w14:paraId="5F92F810" w14:textId="77777777" w:rsidR="008F14D7" w:rsidRPr="00154094" w:rsidRDefault="00154094">
      <w:pPr>
        <w:autoSpaceDE w:val="0"/>
        <w:autoSpaceDN w:val="0"/>
        <w:spacing w:before="178" w:after="0" w:line="271" w:lineRule="auto"/>
        <w:ind w:left="420" w:right="1152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младшими школьниками роли языков как средства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межличностного  и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14:paraId="24436631" w14:textId="77777777" w:rsidR="008F14D7" w:rsidRPr="00154094" w:rsidRDefault="008F14D7">
      <w:pPr>
        <w:rPr>
          <w:lang w:val="ru-RU"/>
        </w:rPr>
        <w:sectPr w:rsidR="008F14D7" w:rsidRPr="00154094">
          <w:pgSz w:w="11900" w:h="16840"/>
          <w:pgMar w:top="298" w:right="650" w:bottom="3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8B41A40" w14:textId="77777777" w:rsidR="008F14D7" w:rsidRPr="00154094" w:rsidRDefault="008F14D7">
      <w:pPr>
        <w:autoSpaceDE w:val="0"/>
        <w:autoSpaceDN w:val="0"/>
        <w:spacing w:after="126" w:line="220" w:lineRule="exact"/>
        <w:rPr>
          <w:lang w:val="ru-RU"/>
        </w:rPr>
      </w:pPr>
    </w:p>
    <w:p w14:paraId="405FE8C9" w14:textId="77777777" w:rsidR="008F14D7" w:rsidRPr="00154094" w:rsidRDefault="00154094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становление коммуникативной культуры обучающихся и их общего речевого развития;</w:t>
      </w:r>
    </w:p>
    <w:p w14:paraId="3A723133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14:paraId="49D6449F" w14:textId="77777777" w:rsidR="008F14D7" w:rsidRPr="00154094" w:rsidRDefault="00154094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14:paraId="3C137276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14:paraId="511AE585" w14:textId="77777777" w:rsidR="008F14D7" w:rsidRPr="00154094" w:rsidRDefault="00154094">
      <w:pPr>
        <w:autoSpaceDE w:val="0"/>
        <w:autoSpaceDN w:val="0"/>
        <w:spacing w:before="180" w:after="0" w:line="28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общечеловеческих и базовых национальных ценностей.</w:t>
      </w:r>
    </w:p>
    <w:p w14:paraId="0FE3F231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14:paraId="36CEF13B" w14:textId="77777777" w:rsidR="008F14D7" w:rsidRPr="00154094" w:rsidRDefault="00154094">
      <w:pPr>
        <w:autoSpaceDE w:val="0"/>
        <w:autoSpaceDN w:val="0"/>
        <w:spacing w:before="298" w:after="0" w:line="262" w:lineRule="auto"/>
        <w:ind w:left="420" w:right="100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14:paraId="3C093D73" w14:textId="77777777" w:rsidR="008F14D7" w:rsidRPr="00154094" w:rsidRDefault="00154094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14:paraId="49873686" w14:textId="77777777" w:rsidR="008F14D7" w:rsidRPr="00154094" w:rsidRDefault="00154094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14:paraId="63439309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14:paraId="326CB0BD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14:paraId="0EC50ECA" w14:textId="77777777" w:rsidR="008F14D7" w:rsidRPr="00154094" w:rsidRDefault="00154094">
      <w:pPr>
        <w:autoSpaceDE w:val="0"/>
        <w:autoSpaceDN w:val="0"/>
        <w:spacing w:before="324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</w:t>
      </w:r>
    </w:p>
    <w:p w14:paraId="38D523D7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«Иностранный (английский) язык» в учебном плане 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«Иностранный (английский) язык» входит в число обязательных предметов, изучаемых на всех уровнях 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общего  образования: со 2 по 11 класс.  На изучение иностранного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языка  в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3  классе отвед</w:t>
      </w:r>
      <w:r w:rsidR="00C028B9">
        <w:rPr>
          <w:rFonts w:ascii="Times New Roman" w:eastAsia="Times New Roman" w:hAnsi="Times New Roman"/>
          <w:color w:val="000000"/>
          <w:sz w:val="24"/>
          <w:lang w:val="ru-RU"/>
        </w:rPr>
        <w:t>ено   — 34 часа, 1 час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в неделю.</w:t>
      </w:r>
    </w:p>
    <w:p w14:paraId="63CCBB61" w14:textId="77777777" w:rsidR="008F14D7" w:rsidRPr="00154094" w:rsidRDefault="008F14D7">
      <w:pPr>
        <w:rPr>
          <w:lang w:val="ru-RU"/>
        </w:rPr>
        <w:sectPr w:rsidR="008F14D7" w:rsidRPr="00154094">
          <w:pgSz w:w="11900" w:h="16840"/>
          <w:pgMar w:top="346" w:right="652" w:bottom="1440" w:left="666" w:header="720" w:footer="720" w:gutter="0"/>
          <w:cols w:space="720" w:equalWidth="0">
            <w:col w:w="10582" w:space="0"/>
          </w:cols>
          <w:docGrid w:linePitch="360"/>
        </w:sectPr>
      </w:pPr>
    </w:p>
    <w:p w14:paraId="403D74FF" w14:textId="77777777" w:rsidR="008F14D7" w:rsidRPr="00154094" w:rsidRDefault="008F14D7">
      <w:pPr>
        <w:autoSpaceDE w:val="0"/>
        <w:autoSpaceDN w:val="0"/>
        <w:spacing w:after="78" w:line="220" w:lineRule="exact"/>
        <w:rPr>
          <w:lang w:val="ru-RU"/>
        </w:rPr>
      </w:pPr>
    </w:p>
    <w:p w14:paraId="10BE1EAD" w14:textId="77777777" w:rsidR="008F14D7" w:rsidRPr="00154094" w:rsidRDefault="00154094">
      <w:pPr>
        <w:autoSpaceDE w:val="0"/>
        <w:autoSpaceDN w:val="0"/>
        <w:spacing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8AB83A0" w14:textId="77777777" w:rsidR="008F14D7" w:rsidRPr="00154094" w:rsidRDefault="00154094">
      <w:pPr>
        <w:autoSpaceDE w:val="0"/>
        <w:autoSpaceDN w:val="0"/>
        <w:spacing w:before="346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14:paraId="16E5747C" w14:textId="77777777" w:rsidR="008F14D7" w:rsidRPr="00154094" w:rsidRDefault="00154094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моего «я»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 Моя семья. Мой день рождения. Моя любимая еда. Мой день (распорядок дня).</w:t>
      </w:r>
    </w:p>
    <w:p w14:paraId="7BB266F9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моих увлечений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 Любимая игрушка, игра. Мой питомец. Любимые занятия. Любимая сказка. Выходной день. Каникулы.</w:t>
      </w:r>
    </w:p>
    <w:p w14:paraId="06256BED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i/>
          <w:color w:val="000000"/>
          <w:sz w:val="24"/>
          <w:lang w:val="ru-RU"/>
        </w:rPr>
        <w:t>Мир вокруг меня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14:paraId="64AA142C" w14:textId="77777777" w:rsidR="008F14D7" w:rsidRPr="00154094" w:rsidRDefault="001540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i/>
          <w:color w:val="000000"/>
          <w:sz w:val="24"/>
          <w:lang w:val="ru-RU"/>
        </w:rPr>
        <w:t>Родная страна и страны изучаемого языка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6BD4DB36" w14:textId="77777777" w:rsidR="006E1952" w:rsidRDefault="006E1952">
      <w:pPr>
        <w:autoSpaceDE w:val="0"/>
        <w:autoSpaceDN w:val="0"/>
        <w:spacing w:before="264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5FEA90CA" w14:textId="77777777" w:rsidR="008F14D7" w:rsidRPr="00154094" w:rsidRDefault="00154094">
      <w:pPr>
        <w:autoSpaceDE w:val="0"/>
        <w:autoSpaceDN w:val="0"/>
        <w:spacing w:before="264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14:paraId="44C17E0F" w14:textId="77777777" w:rsidR="008F14D7" w:rsidRPr="00154094" w:rsidRDefault="00154094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14:paraId="4E0DD5C6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1540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Ведение с опорой на речевые ситуации, ключевые слова и/или иллюстрации с соблюдением норм речевого этикета, принятых в стране/странах изучаемого языка: 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</w:t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03CEDBFC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1540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 речи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14:paraId="31D9F7DD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14:paraId="12069E4C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14:paraId="22F38840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92" w:after="0" w:line="262" w:lineRule="auto"/>
        <w:ind w:right="100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14:paraId="73BED364" w14:textId="77777777" w:rsidR="008F14D7" w:rsidRPr="00154094" w:rsidRDefault="001540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14:paraId="7AC0A2DA" w14:textId="77777777" w:rsidR="008F14D7" w:rsidRPr="00154094" w:rsidRDefault="001540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использованием языковой, в том числе контекстуальной, догадки.</w:t>
      </w:r>
    </w:p>
    <w:p w14:paraId="4B348B64" w14:textId="77777777" w:rsidR="008F14D7" w:rsidRPr="00154094" w:rsidRDefault="00154094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выделение  из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воспринимаемого  на  слух 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14:paraId="39D46175" w14:textId="77777777" w:rsidR="008F14D7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eastAsia="Times New Roman" w:hAnsi="Times New Roman"/>
          <w:color w:val="000000"/>
          <w:sz w:val="24"/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14:paraId="23AB8F16" w14:textId="77777777" w:rsidR="006E1952" w:rsidRPr="00154094" w:rsidRDefault="006E195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</w:p>
    <w:p w14:paraId="079D00B5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Смысловое чтение</w:t>
      </w:r>
    </w:p>
    <w:p w14:paraId="2D30DEB2" w14:textId="77777777" w:rsidR="008F14D7" w:rsidRPr="00154094" w:rsidRDefault="00154094">
      <w:pPr>
        <w:tabs>
          <w:tab w:val="left" w:pos="180"/>
        </w:tabs>
        <w:autoSpaceDE w:val="0"/>
        <w:autoSpaceDN w:val="0"/>
        <w:spacing w:after="0" w:line="262" w:lineRule="auto"/>
        <w:ind w:right="28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14:paraId="46DC1C52" w14:textId="77777777" w:rsidR="008F14D7" w:rsidRPr="00154094" w:rsidRDefault="001540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диалог, рассказ, сказка.</w:t>
      </w:r>
    </w:p>
    <w:p w14:paraId="05373E79" w14:textId="77777777" w:rsidR="008F14D7" w:rsidRPr="00154094" w:rsidRDefault="001540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про себя учебных текстов, построенных на изученном языковом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материале,  с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336462C7" w14:textId="77777777" w:rsidR="008F14D7" w:rsidRPr="00154094" w:rsidRDefault="00154094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14:paraId="2D2E3653" w14:textId="77777777" w:rsidR="008F14D7" w:rsidRPr="00154094" w:rsidRDefault="00154094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иллюстрации, а также с использованием языковой, в том числе контекстуальной, догадки.</w:t>
      </w:r>
    </w:p>
    <w:p w14:paraId="60E6D34F" w14:textId="77777777" w:rsidR="008F14D7" w:rsidRPr="00154094" w:rsidRDefault="001540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диалог, рассказ, сказка, электронное сообщение личного характера.</w:t>
      </w:r>
    </w:p>
    <w:p w14:paraId="124570A4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14:paraId="0CFF0F7C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 </w:t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Создание подписей к картинкам, фотографиям с пояснением, что на них изображено.</w:t>
      </w:r>
    </w:p>
    <w:p w14:paraId="3001BB99" w14:textId="77777777" w:rsidR="008F14D7" w:rsidRPr="00154094" w:rsidRDefault="0015409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14:paraId="4D86B539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14:paraId="43E320FA" w14:textId="77777777" w:rsidR="008F14D7" w:rsidRPr="00154094" w:rsidRDefault="00154094">
      <w:pPr>
        <w:autoSpaceDE w:val="0"/>
        <w:autoSpaceDN w:val="0"/>
        <w:spacing w:before="26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14:paraId="7B74E56B" w14:textId="77777777" w:rsidR="008F14D7" w:rsidRPr="00154094" w:rsidRDefault="00154094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14:paraId="4E922877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14:paraId="58273AF7" w14:textId="77777777" w:rsidR="008F14D7" w:rsidRPr="00154094" w:rsidRDefault="001540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r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”(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thereis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thereare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740DF87C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Ритмико</w:t>
      </w:r>
      <w:r w:rsidR="006E195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14:paraId="57029652" w14:textId="77777777" w:rsidR="008F14D7" w:rsidRPr="00154094" w:rsidRDefault="00154094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); согласных, основных </w:t>
      </w:r>
      <w:proofErr w:type="spellStart"/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-буквенных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сочетаний, в частности сложных сочетаний букв (например,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ight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в односложных, двусложных и многосложных словах.</w:t>
      </w:r>
    </w:p>
    <w:p w14:paraId="194DA993" w14:textId="77777777" w:rsidR="008F14D7" w:rsidRPr="00154094" w:rsidRDefault="001540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Вычленение некоторых </w:t>
      </w:r>
      <w:proofErr w:type="spellStart"/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-буквенных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сочетаний при анализе изученных слов.</w:t>
      </w:r>
    </w:p>
    <w:p w14:paraId="536F2173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14:paraId="696329B1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1C43613E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14:paraId="5FF63740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14:paraId="03B28724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глагола-</w:t>
      </w:r>
    </w:p>
    <w:p w14:paraId="72F73156" w14:textId="77777777" w:rsidR="008F14D7" w:rsidRPr="00154094" w:rsidRDefault="008F14D7">
      <w:pPr>
        <w:rPr>
          <w:lang w:val="ru-RU"/>
        </w:rPr>
        <w:sectPr w:rsidR="008F14D7" w:rsidRPr="00154094">
          <w:pgSz w:w="11900" w:h="16840"/>
          <w:pgMar w:top="298" w:right="728" w:bottom="318" w:left="666" w:header="720" w:footer="720" w:gutter="0"/>
          <w:cols w:space="720" w:equalWidth="0">
            <w:col w:w="10506" w:space="0"/>
          </w:cols>
          <w:docGrid w:linePitch="360"/>
        </w:sectPr>
      </w:pPr>
    </w:p>
    <w:p w14:paraId="102CB877" w14:textId="77777777" w:rsidR="008F14D7" w:rsidRPr="00154094" w:rsidRDefault="008F14D7">
      <w:pPr>
        <w:autoSpaceDE w:val="0"/>
        <w:autoSpaceDN w:val="0"/>
        <w:spacing w:after="66" w:line="220" w:lineRule="exact"/>
        <w:rPr>
          <w:lang w:val="ru-RU"/>
        </w:rPr>
      </w:pPr>
    </w:p>
    <w:p w14:paraId="1EAD6966" w14:textId="77777777" w:rsidR="008F14D7" w:rsidRPr="00154094" w:rsidRDefault="00154094">
      <w:pPr>
        <w:autoSpaceDE w:val="0"/>
        <w:autoSpaceDN w:val="0"/>
        <w:spacing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связки, вспомогательного и модального глаголов, существительных в притяжательном падеже.</w:t>
      </w:r>
    </w:p>
    <w:p w14:paraId="7DB1426C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14:paraId="144E174F" w14:textId="77777777" w:rsidR="008F14D7" w:rsidRPr="00154094" w:rsidRDefault="00154094">
      <w:pPr>
        <w:autoSpaceDE w:val="0"/>
        <w:autoSpaceDN w:val="0"/>
        <w:spacing w:before="190" w:after="0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содержания  речи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3 класса, включая 200 лексических единиц, усвоенных на первом году обучения.</w:t>
      </w:r>
    </w:p>
    <w:p w14:paraId="12E0DEBC" w14:textId="77777777" w:rsidR="008F14D7" w:rsidRPr="00154094" w:rsidRDefault="0015409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teen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ty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и словосложения (</w:t>
      </w:r>
      <w:r>
        <w:rPr>
          <w:rFonts w:ascii="Times New Roman" w:eastAsia="Times New Roman" w:hAnsi="Times New Roman"/>
          <w:color w:val="000000"/>
          <w:sz w:val="24"/>
        </w:rPr>
        <w:t>sportsman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57CD8C24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eastAsia="Times New Roman" w:hAnsi="Times New Roman"/>
          <w:color w:val="000000"/>
          <w:sz w:val="24"/>
        </w:rPr>
        <w:t>doctor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film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с помощью языковой догадки.</w:t>
      </w:r>
    </w:p>
    <w:p w14:paraId="0386239D" w14:textId="77777777" w:rsidR="008F14D7" w:rsidRPr="00154094" w:rsidRDefault="00154094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14:paraId="4C10EC0A" w14:textId="77777777" w:rsidR="008F14D7" w:rsidRPr="00154094" w:rsidRDefault="00154094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>
        <w:rPr>
          <w:rFonts w:ascii="Times New Roman" w:eastAsia="Times New Roman" w:hAnsi="Times New Roman"/>
          <w:color w:val="000000"/>
          <w:sz w:val="24"/>
        </w:rPr>
        <w:t>teen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ty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и словосложения (</w:t>
      </w:r>
      <w:r>
        <w:rPr>
          <w:rFonts w:ascii="Times New Roman" w:eastAsia="Times New Roman" w:hAnsi="Times New Roman"/>
          <w:color w:val="000000"/>
          <w:sz w:val="24"/>
        </w:rPr>
        <w:t>football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snowman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403C29B4" w14:textId="77777777" w:rsidR="008F14D7" w:rsidRPr="00154094" w:rsidRDefault="00154094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Предложения с начальным There + to be в Past Simple Tense (There was an old house near the river.). 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Побудительные предложения в отрицательной (</w:t>
      </w:r>
      <w:r>
        <w:rPr>
          <w:rFonts w:ascii="Times New Roman" w:eastAsia="Times New Roman" w:hAnsi="Times New Roman"/>
          <w:color w:val="000000"/>
          <w:sz w:val="24"/>
        </w:rPr>
        <w:t>Don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ttalk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.) форме.</w:t>
      </w:r>
    </w:p>
    <w:p w14:paraId="5F18B1B6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Правильные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и  неправильные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 глаголы  в  </w:t>
      </w:r>
      <w:r>
        <w:rPr>
          <w:rFonts w:ascii="Times New Roman" w:eastAsia="Times New Roman" w:hAnsi="Times New Roman"/>
          <w:color w:val="000000"/>
          <w:sz w:val="24"/>
        </w:rPr>
        <w:t>PastSimpleTense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(общий и специальный  вопросы)  предложениях.</w:t>
      </w:r>
    </w:p>
    <w:p w14:paraId="51666C5B" w14:textId="77777777" w:rsidR="008F14D7" w:rsidRDefault="00154094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Конструкция I’d like to … (I’d like to read this book.).</w:t>
      </w:r>
    </w:p>
    <w:p w14:paraId="6157C5B5" w14:textId="77777777" w:rsidR="008F14D7" w:rsidRDefault="00154094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Конструкции с глаголами на -ing: to like/enjoy doing smth (I like riding my bike.).</w:t>
      </w:r>
    </w:p>
    <w:p w14:paraId="7F48AB1C" w14:textId="77777777" w:rsidR="008F14D7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Существительные в притяжательном падеже (Possessive Case; Ann’s dress, children’s toys, boys’books).</w:t>
      </w:r>
    </w:p>
    <w:p w14:paraId="21D942C4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Слова, выражающие количество с исчисляемыми и неисчисляемыми существительными (</w:t>
      </w:r>
      <w:r>
        <w:rPr>
          <w:rFonts w:ascii="Times New Roman" w:eastAsia="Times New Roman" w:hAnsi="Times New Roman"/>
          <w:color w:val="000000"/>
          <w:sz w:val="24"/>
        </w:rPr>
        <w:t>much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many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alotof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26E31AC4" w14:textId="77777777" w:rsidR="008F14D7" w:rsidRPr="00154094" w:rsidRDefault="001540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Личные местоимения в объектном (</w:t>
      </w:r>
      <w:r>
        <w:rPr>
          <w:rFonts w:ascii="Times New Roman" w:eastAsia="Times New Roman" w:hAnsi="Times New Roman"/>
          <w:color w:val="000000"/>
          <w:sz w:val="24"/>
        </w:rPr>
        <w:t>me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you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him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her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us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them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падеже. Указательные местоимения (</w:t>
      </w:r>
      <w:r>
        <w:rPr>
          <w:rFonts w:ascii="Times New Roman" w:eastAsia="Times New Roman" w:hAnsi="Times New Roman"/>
          <w:color w:val="000000"/>
          <w:sz w:val="24"/>
        </w:rPr>
        <w:t>this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those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 Неопределённые местоимения (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в повествовательных и вопросительных предложениях (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Haveyougotanyfriends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?–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Yes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vegotsome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14:paraId="7186A891" w14:textId="77777777" w:rsidR="008F14D7" w:rsidRPr="00154094" w:rsidRDefault="001540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Наречия частотности (</w:t>
      </w:r>
      <w:r>
        <w:rPr>
          <w:rFonts w:ascii="Times New Roman" w:eastAsia="Times New Roman" w:hAnsi="Times New Roman"/>
          <w:color w:val="000000"/>
          <w:sz w:val="24"/>
        </w:rPr>
        <w:t>usually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often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55FDBAEF" w14:textId="77777777" w:rsidR="008F14D7" w:rsidRPr="00154094" w:rsidRDefault="001540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Количественные числительные (13—100). Порядковые числительные (1—30).</w:t>
      </w:r>
    </w:p>
    <w:p w14:paraId="01F95133" w14:textId="77777777" w:rsidR="008F14D7" w:rsidRPr="00154094" w:rsidRDefault="001540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Вопросительные слова (</w:t>
      </w:r>
      <w:r>
        <w:rPr>
          <w:rFonts w:ascii="Times New Roman" w:eastAsia="Times New Roman" w:hAnsi="Times New Roman"/>
          <w:color w:val="000000"/>
          <w:sz w:val="24"/>
        </w:rPr>
        <w:t>when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whose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54ACB3FE" w14:textId="77777777" w:rsidR="008F14D7" w:rsidRDefault="00154094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</w:pPr>
      <w:r w:rsidRPr="00154094"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</w:rPr>
        <w:t>Предлоги места (next to, in front of, behind), направления (to), времени (at, in, on в выражениях at 5 o’clock, in the morning, on Monday).</w:t>
      </w:r>
    </w:p>
    <w:p w14:paraId="00820666" w14:textId="77777777" w:rsidR="008F14D7" w:rsidRPr="00154094" w:rsidRDefault="00154094">
      <w:pPr>
        <w:autoSpaceDE w:val="0"/>
        <w:autoSpaceDN w:val="0"/>
        <w:spacing w:before="26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14:paraId="173C297C" w14:textId="77777777" w:rsidR="008F14D7" w:rsidRPr="00154094" w:rsidRDefault="00154094">
      <w:pPr>
        <w:autoSpaceDE w:val="0"/>
        <w:autoSpaceDN w:val="0"/>
        <w:spacing w:before="166" w:after="0"/>
        <w:ind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14:paraId="7A1036E3" w14:textId="77777777" w:rsidR="008F14D7" w:rsidRPr="00154094" w:rsidRDefault="00154094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5B169AB0" w14:textId="77777777" w:rsidR="008F14D7" w:rsidRPr="00154094" w:rsidRDefault="0015409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14:paraId="0D3929AF" w14:textId="77777777" w:rsidR="008F14D7" w:rsidRPr="00154094" w:rsidRDefault="00154094">
      <w:pPr>
        <w:autoSpaceDE w:val="0"/>
        <w:autoSpaceDN w:val="0"/>
        <w:spacing w:before="26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14:paraId="6500C696" w14:textId="77777777" w:rsidR="008F14D7" w:rsidRPr="00154094" w:rsidRDefault="008F14D7">
      <w:pPr>
        <w:rPr>
          <w:lang w:val="ru-RU"/>
        </w:rPr>
        <w:sectPr w:rsidR="008F14D7" w:rsidRPr="00154094">
          <w:pgSz w:w="11900" w:h="16840"/>
          <w:pgMar w:top="286" w:right="750" w:bottom="462" w:left="666" w:header="720" w:footer="720" w:gutter="0"/>
          <w:cols w:space="720" w:equalWidth="0">
            <w:col w:w="10484" w:space="0"/>
          </w:cols>
          <w:docGrid w:linePitch="360"/>
        </w:sectPr>
      </w:pPr>
    </w:p>
    <w:p w14:paraId="69CF422E" w14:textId="77777777" w:rsidR="008F14D7" w:rsidRPr="00154094" w:rsidRDefault="008F14D7">
      <w:pPr>
        <w:autoSpaceDE w:val="0"/>
        <w:autoSpaceDN w:val="0"/>
        <w:spacing w:after="78" w:line="220" w:lineRule="exact"/>
        <w:rPr>
          <w:lang w:val="ru-RU"/>
        </w:rPr>
      </w:pPr>
    </w:p>
    <w:p w14:paraId="4F2AC8CF" w14:textId="77777777" w:rsidR="008F14D7" w:rsidRPr="00154094" w:rsidRDefault="0015409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догадки.</w:t>
      </w:r>
    </w:p>
    <w:p w14:paraId="37668ED5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14:paraId="74824EDA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14:paraId="4617FA5B" w14:textId="77777777" w:rsidR="008F14D7" w:rsidRPr="00154094" w:rsidRDefault="008F14D7">
      <w:pPr>
        <w:autoSpaceDE w:val="0"/>
        <w:autoSpaceDN w:val="0"/>
        <w:spacing w:after="78" w:line="220" w:lineRule="exact"/>
        <w:rPr>
          <w:lang w:val="ru-RU"/>
        </w:rPr>
      </w:pPr>
    </w:p>
    <w:p w14:paraId="20EC43F6" w14:textId="77777777" w:rsidR="008F14D7" w:rsidRPr="00154094" w:rsidRDefault="00154094">
      <w:pPr>
        <w:autoSpaceDE w:val="0"/>
        <w:autoSpaceDN w:val="0"/>
        <w:spacing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22F7F21C" w14:textId="77777777" w:rsidR="008F14D7" w:rsidRPr="00154094" w:rsidRDefault="00154094">
      <w:pPr>
        <w:autoSpaceDE w:val="0"/>
        <w:autoSpaceDN w:val="0"/>
        <w:spacing w:before="466" w:after="0" w:line="271" w:lineRule="auto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английского языка в 3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классе  у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14:paraId="1D0FE96D" w14:textId="77777777" w:rsidR="008F14D7" w:rsidRPr="00154094" w:rsidRDefault="00154094">
      <w:pPr>
        <w:autoSpaceDE w:val="0"/>
        <w:autoSpaceDN w:val="0"/>
        <w:spacing w:before="26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067AB87E" w14:textId="77777777" w:rsidR="008F14D7" w:rsidRPr="00154094" w:rsidRDefault="00154094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D046E99" w14:textId="77777777" w:rsidR="008F14D7" w:rsidRPr="00154094" w:rsidRDefault="0015409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14:paraId="1E13BF99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14:paraId="76AA0627" w14:textId="77777777" w:rsidR="008F14D7" w:rsidRPr="00154094" w:rsidRDefault="0015409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России;</w:t>
      </w:r>
    </w:p>
    <w:p w14:paraId="73BB017F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идентичности;</w:t>
      </w:r>
    </w:p>
    <w:p w14:paraId="683564BD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 к прошлому, настоящему и будущему своей страны и родного края;</w:t>
      </w:r>
    </w:p>
    <w:p w14:paraId="63668D63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уважение к своему и другим народам;</w:t>
      </w:r>
    </w:p>
    <w:p w14:paraId="704AE9ED" w14:textId="77777777" w:rsidR="008F14D7" w:rsidRPr="00154094" w:rsidRDefault="00154094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04FD1692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14:paraId="7C57A10C" w14:textId="77777777" w:rsidR="008F14D7" w:rsidRPr="00154094" w:rsidRDefault="0015409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признание индивидуальности каждого человека;</w:t>
      </w:r>
    </w:p>
    <w:p w14:paraId="48CA4A89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проявление сопереживания, уважения и доброжелательности;</w:t>
      </w:r>
    </w:p>
    <w:p w14:paraId="139A494E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14:paraId="20FAFF84" w14:textId="77777777" w:rsidR="008F14D7" w:rsidRPr="00154094" w:rsidRDefault="00154094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14:paraId="58293E0C" w14:textId="77777777" w:rsidR="008F14D7" w:rsidRPr="00154094" w:rsidRDefault="00154094">
      <w:pPr>
        <w:autoSpaceDE w:val="0"/>
        <w:autoSpaceDN w:val="0"/>
        <w:spacing w:before="180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13E3D0F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стремление к самовыражению в разных видах художественной деятельности.</w:t>
      </w:r>
    </w:p>
    <w:p w14:paraId="0BB9351B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B36F951" w14:textId="77777777" w:rsidR="008F14D7" w:rsidRPr="00154094" w:rsidRDefault="00154094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67076E37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бережное отношение к физическому и психическому здоровью.</w:t>
      </w:r>
    </w:p>
    <w:p w14:paraId="231C335C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14:paraId="0BEB222C" w14:textId="77777777" w:rsidR="008F14D7" w:rsidRPr="00154094" w:rsidRDefault="00154094">
      <w:pPr>
        <w:autoSpaceDE w:val="0"/>
        <w:autoSpaceDN w:val="0"/>
        <w:spacing w:before="178" w:after="0" w:line="271" w:lineRule="auto"/>
        <w:ind w:left="420" w:right="86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568AABFA" w14:textId="77777777" w:rsidR="008F14D7" w:rsidRPr="00154094" w:rsidRDefault="008F14D7">
      <w:pPr>
        <w:autoSpaceDE w:val="0"/>
        <w:autoSpaceDN w:val="0"/>
        <w:spacing w:after="96" w:line="220" w:lineRule="exact"/>
        <w:rPr>
          <w:lang w:val="ru-RU"/>
        </w:rPr>
      </w:pPr>
    </w:p>
    <w:p w14:paraId="20F4864A" w14:textId="77777777" w:rsidR="008F14D7" w:rsidRPr="00154094" w:rsidRDefault="0015409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14:paraId="5FD09102" w14:textId="77777777" w:rsidR="008F14D7" w:rsidRPr="00154094" w:rsidRDefault="00154094">
      <w:pPr>
        <w:autoSpaceDE w:val="0"/>
        <w:autoSpaceDN w:val="0"/>
        <w:spacing w:before="514" w:after="0" w:line="314" w:lineRule="auto"/>
        <w:ind w:left="420" w:right="532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неприятие действий, приносящих ей вред.</w:t>
      </w:r>
    </w:p>
    <w:p w14:paraId="5F57E88B" w14:textId="77777777" w:rsidR="008F14D7" w:rsidRPr="00154094" w:rsidRDefault="00154094">
      <w:pPr>
        <w:autoSpaceDE w:val="0"/>
        <w:autoSpaceDN w:val="0"/>
        <w:spacing w:before="178" w:after="0" w:line="326" w:lineRule="auto"/>
        <w:ind w:left="420" w:right="1728" w:hanging="24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научной картине мира;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14:paraId="4A810F23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324" w:after="0" w:line="302" w:lineRule="auto"/>
        <w:ind w:right="3024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программы  должны отражать:</w:t>
      </w:r>
    </w:p>
    <w:p w14:paraId="542E881B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262" w:after="0" w:line="302" w:lineRule="auto"/>
        <w:ind w:right="2736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познавательными действиями: </w:t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1)   базовые логические действия:</w:t>
      </w:r>
    </w:p>
    <w:p w14:paraId="18285E36" w14:textId="77777777" w:rsidR="008F14D7" w:rsidRPr="00154094" w:rsidRDefault="00154094">
      <w:pPr>
        <w:autoSpaceDE w:val="0"/>
        <w:autoSpaceDN w:val="0"/>
        <w:spacing w:before="298" w:after="0" w:line="338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сравнивать объекты, устанавливать основания для сравнения, устанавливать аналогии;—  объединять части объекта (объекты) по определённому признаку;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предложенные объекты;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5FB2EE65" w14:textId="77777777" w:rsidR="008F14D7" w:rsidRPr="00154094" w:rsidRDefault="00154094">
      <w:pPr>
        <w:autoSpaceDE w:val="0"/>
        <w:autoSpaceDN w:val="0"/>
        <w:spacing w:before="178" w:after="0" w:line="336" w:lineRule="auto"/>
        <w:ind w:left="420" w:hanging="24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2)   базовые исследовательские действия: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предложенных критериев);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особенностей  объекта  изучения и связей между объектами (часть целое,  причина  следствие);—  формулировать выводы и подкреплять их доказательствами на основе результатов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проведенного наблюдения (опыта, измерения, классификации, сравнения, исследования);—  прогнозировать возможное развитие процессов, событий и их последствия в аналогичных или сходных ситуациях.</w:t>
      </w:r>
    </w:p>
    <w:p w14:paraId="6E707C0B" w14:textId="77777777" w:rsidR="008F14D7" w:rsidRPr="00154094" w:rsidRDefault="00154094">
      <w:pPr>
        <w:tabs>
          <w:tab w:val="left" w:pos="420"/>
        </w:tabs>
        <w:autoSpaceDE w:val="0"/>
        <w:autoSpaceDN w:val="0"/>
        <w:spacing w:before="178" w:after="0" w:line="310" w:lineRule="auto"/>
        <w:ind w:left="180" w:right="504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3)   работа с информацией: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</w:p>
    <w:p w14:paraId="6C53ACA7" w14:textId="77777777" w:rsidR="008F14D7" w:rsidRPr="00154094" w:rsidRDefault="008F14D7">
      <w:pPr>
        <w:autoSpaceDE w:val="0"/>
        <w:autoSpaceDN w:val="0"/>
        <w:spacing w:after="108" w:line="220" w:lineRule="exact"/>
        <w:rPr>
          <w:lang w:val="ru-RU"/>
        </w:rPr>
      </w:pPr>
    </w:p>
    <w:p w14:paraId="611369D8" w14:textId="77777777" w:rsidR="008F14D7" w:rsidRPr="00154094" w:rsidRDefault="00154094">
      <w:pPr>
        <w:autoSpaceDE w:val="0"/>
        <w:autoSpaceDN w:val="0"/>
        <w:spacing w:after="0" w:line="329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согласно заданному алгоритму находить в предложенном источнике информацию, представленную в явном виде;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соблюдать с помощью взрослых (педагогических работников, родителей (законных представителей); несовершеннолетних обучающихся) правила информационной безопасности при поиске информации в сети Интернет;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самостоятельно создавать схемы, таблицы для представления информации.</w:t>
      </w:r>
    </w:p>
    <w:p w14:paraId="40D061F4" w14:textId="77777777" w:rsidR="008F14D7" w:rsidRPr="00154094" w:rsidRDefault="00154094">
      <w:pPr>
        <w:tabs>
          <w:tab w:val="left" w:pos="180"/>
          <w:tab w:val="left" w:pos="420"/>
        </w:tabs>
        <w:autoSpaceDE w:val="0"/>
        <w:autoSpaceDN w:val="0"/>
        <w:spacing w:before="324" w:after="0" w:line="362" w:lineRule="auto"/>
        <w:ind w:right="288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коммуникативными действиями: 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1)   общение: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 воспринимать и формулировать суждения, выражать эмоции в соответствии с целями и </w:t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проявлять уважительное отношение к собеседнику, соблюдать правила ведения диалога и </w:t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154094">
        <w:rPr>
          <w:lang w:val="ru-RU"/>
        </w:rPr>
        <w:br/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выступления;</w:t>
      </w:r>
    </w:p>
    <w:p w14:paraId="154AA95B" w14:textId="77777777" w:rsidR="008F14D7" w:rsidRPr="00154094" w:rsidRDefault="00154094">
      <w:pPr>
        <w:autoSpaceDE w:val="0"/>
        <w:autoSpaceDN w:val="0"/>
        <w:spacing w:before="298" w:after="0" w:line="348" w:lineRule="auto"/>
        <w:ind w:left="420" w:hanging="24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2)   совместная деятельность: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 формулировать краткосрочные и долгосрочные цели (индивидуальные  с   учётом   участия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работы;—  проявлять готовность руководить, выполнять поручения, подчиняться;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6C4FC81F" w14:textId="77777777" w:rsidR="008F14D7" w:rsidRPr="00154094" w:rsidRDefault="00154094">
      <w:pPr>
        <w:tabs>
          <w:tab w:val="left" w:pos="180"/>
        </w:tabs>
        <w:autoSpaceDE w:val="0"/>
        <w:autoSpaceDN w:val="0"/>
        <w:spacing w:before="322" w:after="0" w:line="302" w:lineRule="auto"/>
        <w:ind w:right="28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действиями: </w:t>
      </w:r>
      <w:r w:rsidRPr="00154094">
        <w:rPr>
          <w:lang w:val="ru-RU"/>
        </w:rPr>
        <w:tab/>
      </w: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1)   самоорганизация:</w:t>
      </w:r>
    </w:p>
    <w:p w14:paraId="4BBD32B7" w14:textId="77777777" w:rsidR="008F14D7" w:rsidRPr="00154094" w:rsidRDefault="00154094">
      <w:pPr>
        <w:autoSpaceDE w:val="0"/>
        <w:autoSpaceDN w:val="0"/>
        <w:spacing w:before="298" w:after="0" w:line="314" w:lineRule="auto"/>
        <w:ind w:left="420" w:right="158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действия по решению учебной задачи для получения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результата;—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 выстраивать последовательность выбранных действий;</w:t>
      </w:r>
    </w:p>
    <w:p w14:paraId="344F6E39" w14:textId="77777777" w:rsidR="008F14D7" w:rsidRPr="00154094" w:rsidRDefault="008F14D7">
      <w:pPr>
        <w:autoSpaceDE w:val="0"/>
        <w:autoSpaceDN w:val="0"/>
        <w:spacing w:after="66" w:line="220" w:lineRule="exact"/>
        <w:rPr>
          <w:lang w:val="ru-RU"/>
        </w:rPr>
      </w:pPr>
    </w:p>
    <w:p w14:paraId="66444F14" w14:textId="77777777" w:rsidR="008F14D7" w:rsidRPr="00154094" w:rsidRDefault="0015409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2)   самоконтроль:</w:t>
      </w:r>
    </w:p>
    <w:p w14:paraId="659AB251" w14:textId="77777777" w:rsidR="008F14D7" w:rsidRPr="00154094" w:rsidRDefault="0015409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7AB7B785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7508714F" w14:textId="77777777" w:rsidR="008F14D7" w:rsidRPr="00154094" w:rsidRDefault="00154094">
      <w:pPr>
        <w:autoSpaceDE w:val="0"/>
        <w:autoSpaceDN w:val="0"/>
        <w:spacing w:before="32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5FEFD79D" w14:textId="77777777" w:rsidR="008F14D7" w:rsidRPr="00154094" w:rsidRDefault="00154094">
      <w:pPr>
        <w:autoSpaceDE w:val="0"/>
        <w:autoSpaceDN w:val="0"/>
        <w:spacing w:before="286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</w:p>
    <w:p w14:paraId="0F2F7BE1" w14:textId="77777777" w:rsidR="008F14D7" w:rsidRPr="00154094" w:rsidRDefault="0015409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14:paraId="2BB0120C" w14:textId="77777777" w:rsidR="008F14D7" w:rsidRPr="00154094" w:rsidRDefault="00154094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14:paraId="1CB12FC0" w14:textId="77777777" w:rsidR="008F14D7" w:rsidRPr="00154094" w:rsidRDefault="00154094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14:paraId="5481A6F9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14:paraId="0CEF9094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14:paraId="5D8A2361" w14:textId="77777777" w:rsidR="008F14D7" w:rsidRPr="00154094" w:rsidRDefault="00154094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речь учителя и одноклассников вербально/</w:t>
      </w:r>
      <w:proofErr w:type="spell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невербально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реагировать на услышанное;</w:t>
      </w:r>
    </w:p>
    <w:p w14:paraId="177C2120" w14:textId="77777777" w:rsidR="008F14D7" w:rsidRPr="00154094" w:rsidRDefault="00154094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14:paraId="100F76C9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14:paraId="3C4CAC4D" w14:textId="77777777" w:rsidR="008F14D7" w:rsidRPr="00154094" w:rsidRDefault="00154094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14:paraId="647AD10D" w14:textId="77777777" w:rsidR="008F14D7" w:rsidRPr="00154094" w:rsidRDefault="00154094">
      <w:pPr>
        <w:autoSpaceDE w:val="0"/>
        <w:autoSpaceDN w:val="0"/>
        <w:spacing w:before="192" w:after="0" w:line="281" w:lineRule="auto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</w:t>
      </w:r>
      <w:r w:rsidRPr="00154094">
        <w:rPr>
          <w:lang w:val="ru-RU"/>
        </w:rPr>
        <w:br/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коммуникативной задачи: с пониманием основного </w:t>
      </w:r>
      <w:proofErr w:type="spell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содержания,с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пониманием запрашиваемой информации, со зрительной опорой и  без  опоры,  а  также  с  использованием  языковой, в том числе контекстуальной, догадки (объём текста/текстов для чтения — до 130 слов).</w:t>
      </w:r>
    </w:p>
    <w:p w14:paraId="56B2B9B6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14:paraId="218B5ABA" w14:textId="77777777" w:rsidR="008F14D7" w:rsidRPr="00154094" w:rsidRDefault="00154094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заполнять анкеты и формуляры с указанием личной информации: имя, фамилия, возраст, страна проживания, любимые занятия и т. д.;</w:t>
      </w:r>
    </w:p>
    <w:p w14:paraId="7A2462B7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писать с опорой на образец поздравления с днем рождения, Новым годом, Рождеством с выражением пожеланий;</w:t>
      </w:r>
    </w:p>
    <w:p w14:paraId="60EBFBD1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создавать подписи к иллюстрациям с пояснением, что на них изображено.</w:t>
      </w:r>
    </w:p>
    <w:p w14:paraId="58286C26" w14:textId="77777777" w:rsidR="008F14D7" w:rsidRPr="00154094" w:rsidRDefault="008F14D7">
      <w:pPr>
        <w:autoSpaceDE w:val="0"/>
        <w:autoSpaceDN w:val="0"/>
        <w:spacing w:after="150" w:line="220" w:lineRule="exact"/>
        <w:rPr>
          <w:lang w:val="ru-RU"/>
        </w:rPr>
      </w:pPr>
    </w:p>
    <w:p w14:paraId="21C9C4E0" w14:textId="77777777" w:rsidR="008F14D7" w:rsidRPr="00154094" w:rsidRDefault="00154094">
      <w:pPr>
        <w:autoSpaceDE w:val="0"/>
        <w:autoSpaceDN w:val="0"/>
        <w:spacing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14:paraId="54927B66" w14:textId="77777777" w:rsidR="008F14D7" w:rsidRPr="00154094" w:rsidRDefault="00154094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14:paraId="1294D079" w14:textId="77777777" w:rsidR="008F14D7" w:rsidRPr="00154094" w:rsidRDefault="0015409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чтения гласных в третьем типе слога (гласная + 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14:paraId="720E7251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чтения сложных сочетаний букв (например,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ight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в односложных, двусложных и многосложных словах (</w:t>
      </w:r>
      <w:r>
        <w:rPr>
          <w:rFonts w:ascii="Times New Roman" w:eastAsia="Times New Roman" w:hAnsi="Times New Roman"/>
          <w:color w:val="000000"/>
          <w:sz w:val="24"/>
        </w:rPr>
        <w:t>international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night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14:paraId="2F448EC1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читать новые слова согласно основным правилам чтения;</w:t>
      </w:r>
    </w:p>
    <w:p w14:paraId="7425495E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различать на слух и правильно произносить слова и фразы/ предложения с соблюдением их ритмико-интонационных особенностей.</w:t>
      </w:r>
    </w:p>
    <w:p w14:paraId="557C9162" w14:textId="77777777" w:rsidR="008F14D7" w:rsidRPr="00154094" w:rsidRDefault="00154094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14:paraId="26E24EB8" w14:textId="77777777" w:rsidR="008F14D7" w:rsidRPr="00154094" w:rsidRDefault="00154094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правильно писать изученные слова;</w:t>
      </w:r>
    </w:p>
    <w:p w14:paraId="52F2B4D2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апостроф).</w:t>
      </w:r>
    </w:p>
    <w:p w14:paraId="440FBD2C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14:paraId="2AD91581" w14:textId="77777777" w:rsidR="008F14D7" w:rsidRPr="00154094" w:rsidRDefault="00154094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14:paraId="651ACB81" w14:textId="77777777" w:rsidR="008F14D7" w:rsidRPr="00154094" w:rsidRDefault="00154094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>
        <w:rPr>
          <w:rFonts w:ascii="Times New Roman" w:eastAsia="Times New Roman" w:hAnsi="Times New Roman"/>
          <w:color w:val="000000"/>
          <w:sz w:val="24"/>
        </w:rPr>
        <w:t>teen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ty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</w:t>
      </w:r>
      <w:proofErr w:type="spell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 и словосложения (</w:t>
      </w:r>
      <w:r>
        <w:rPr>
          <w:rFonts w:ascii="Times New Roman" w:eastAsia="Times New Roman" w:hAnsi="Times New Roman"/>
          <w:color w:val="000000"/>
          <w:sz w:val="24"/>
        </w:rPr>
        <w:t>football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snowman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4FFE054E" w14:textId="77777777" w:rsidR="008F14D7" w:rsidRPr="00154094" w:rsidRDefault="0015409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14:paraId="5F1E5B53" w14:textId="77777777" w:rsidR="008F14D7" w:rsidRPr="00154094" w:rsidRDefault="00154094">
      <w:pPr>
        <w:autoSpaceDE w:val="0"/>
        <w:autoSpaceDN w:val="0"/>
        <w:spacing w:before="178" w:after="0" w:line="262" w:lineRule="auto"/>
        <w:ind w:left="420" w:right="576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побудительные предложения в отрицательной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форме  (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Don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ttalk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14:paraId="2AA25EC3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+ </w:t>
      </w:r>
      <w:r>
        <w:rPr>
          <w:rFonts w:ascii="Times New Roman" w:eastAsia="Times New Roman" w:hAnsi="Times New Roman"/>
          <w:color w:val="000000"/>
          <w:sz w:val="24"/>
        </w:rPr>
        <w:t>tobe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</w:rPr>
        <w:t>PastSimpleTense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Therewasabridgeacrosstheriver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Thereweremountainsinthesouth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14:paraId="321A2FFD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распознавать и употреблять в устной и письменной речи конструкции с глаголами на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tolike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enjoydoingsomething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31AFCBE3" w14:textId="77777777" w:rsidR="008F14D7" w:rsidRPr="00154094" w:rsidRDefault="00154094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dliketo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…;</w:t>
      </w:r>
    </w:p>
    <w:p w14:paraId="402D882D" w14:textId="77777777" w:rsidR="008F14D7" w:rsidRPr="00154094" w:rsidRDefault="00154094">
      <w:pPr>
        <w:autoSpaceDE w:val="0"/>
        <w:autoSpaceDN w:val="0"/>
        <w:spacing w:before="192" w:after="0" w:line="271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правильные и неправильные глаголы в </w:t>
      </w:r>
      <w:r>
        <w:rPr>
          <w:rFonts w:ascii="Times New Roman" w:eastAsia="Times New Roman" w:hAnsi="Times New Roman"/>
          <w:color w:val="000000"/>
          <w:sz w:val="24"/>
        </w:rPr>
        <w:t>PastSimpleTense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14:paraId="2DCDEF7B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существительные в притяжательном падеже (</w:t>
      </w:r>
      <w:r>
        <w:rPr>
          <w:rFonts w:ascii="Times New Roman" w:eastAsia="Times New Roman" w:hAnsi="Times New Roman"/>
          <w:color w:val="000000"/>
          <w:sz w:val="24"/>
        </w:rPr>
        <w:t>PossessiveC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14:paraId="5068FFF3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лова, выражающие количество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исчисляемыми и неисчисляемыми существительными (</w:t>
      </w:r>
      <w:r>
        <w:rPr>
          <w:rFonts w:ascii="Times New Roman" w:eastAsia="Times New Roman" w:hAnsi="Times New Roman"/>
          <w:color w:val="000000"/>
          <w:sz w:val="24"/>
        </w:rPr>
        <w:t>much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many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alotof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14:paraId="672FE4F1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наречия частотности </w:t>
      </w:r>
      <w:r>
        <w:rPr>
          <w:rFonts w:ascii="Times New Roman" w:eastAsia="Times New Roman" w:hAnsi="Times New Roman"/>
          <w:color w:val="000000"/>
          <w:sz w:val="24"/>
        </w:rPr>
        <w:t>usually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often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336EDF52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личные местоимения в объектном падеже;</w:t>
      </w:r>
    </w:p>
    <w:p w14:paraId="3F7A2A9A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указательные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—</w:t>
      </w:r>
    </w:p>
    <w:p w14:paraId="4CC1194E" w14:textId="77777777" w:rsidR="008F14D7" w:rsidRPr="00154094" w:rsidRDefault="008F14D7">
      <w:pPr>
        <w:autoSpaceDE w:val="0"/>
        <w:autoSpaceDN w:val="0"/>
        <w:spacing w:after="66" w:line="220" w:lineRule="exact"/>
        <w:rPr>
          <w:lang w:val="ru-RU"/>
        </w:rPr>
      </w:pPr>
    </w:p>
    <w:p w14:paraId="26F4AA7E" w14:textId="77777777" w:rsidR="008F14D7" w:rsidRPr="00154094" w:rsidRDefault="00154094">
      <w:pPr>
        <w:autoSpaceDE w:val="0"/>
        <w:autoSpaceDN w:val="0"/>
        <w:spacing w:after="0" w:line="230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those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133D5F7F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неопределённые местоимения 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any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 в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 повествовательных и вопросительных предложениях;</w:t>
      </w:r>
    </w:p>
    <w:p w14:paraId="348535B2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вопросительные слова </w:t>
      </w:r>
      <w:r>
        <w:rPr>
          <w:rFonts w:ascii="Times New Roman" w:eastAsia="Times New Roman" w:hAnsi="Times New Roman"/>
          <w:color w:val="000000"/>
          <w:sz w:val="24"/>
        </w:rPr>
        <w:t>when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whose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7569CE18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количественные числительные (13—100);</w:t>
      </w:r>
    </w:p>
    <w:p w14:paraId="77146627" w14:textId="77777777" w:rsidR="008F14D7" w:rsidRPr="00154094" w:rsidRDefault="0015409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порядковые числительные (1—30);</w:t>
      </w:r>
    </w:p>
    <w:p w14:paraId="649FD4AF" w14:textId="77777777" w:rsidR="008F14D7" w:rsidRPr="00154094" w:rsidRDefault="00154094">
      <w:pPr>
        <w:autoSpaceDE w:val="0"/>
        <w:autoSpaceDN w:val="0"/>
        <w:spacing w:before="192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 направления движения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WewenttoMoscowlastyear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14:paraId="62AF3AC7" w14:textId="77777777" w:rsidR="008F14D7" w:rsidRPr="00154094" w:rsidRDefault="00154094">
      <w:pPr>
        <w:autoSpaceDE w:val="0"/>
        <w:autoSpaceDN w:val="0"/>
        <w:spacing w:before="192" w:after="0" w:line="262" w:lineRule="auto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предлоги места </w:t>
      </w:r>
      <w:r>
        <w:rPr>
          <w:rFonts w:ascii="Times New Roman" w:eastAsia="Times New Roman" w:hAnsi="Times New Roman"/>
          <w:color w:val="000000"/>
          <w:sz w:val="24"/>
        </w:rPr>
        <w:t>nextto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infrontof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behind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776ED223" w14:textId="77777777" w:rsidR="008F14D7" w:rsidRPr="00154094" w:rsidRDefault="00154094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предлоги времени: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в выражениях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4 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clock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inthemorning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onMonday</w:t>
      </w: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71806D7E" w14:textId="77777777" w:rsidR="008F14D7" w:rsidRPr="00154094" w:rsidRDefault="00154094">
      <w:pPr>
        <w:autoSpaceDE w:val="0"/>
        <w:autoSpaceDN w:val="0"/>
        <w:spacing w:before="322" w:after="0" w:line="230" w:lineRule="auto"/>
        <w:rPr>
          <w:lang w:val="ru-RU"/>
        </w:rPr>
      </w:pPr>
      <w:r w:rsidRPr="00154094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14:paraId="66F56073" w14:textId="77777777" w:rsidR="008F14D7" w:rsidRPr="00154094" w:rsidRDefault="00154094">
      <w:pPr>
        <w:autoSpaceDE w:val="0"/>
        <w:autoSpaceDN w:val="0"/>
        <w:spacing w:before="226" w:after="0"/>
        <w:ind w:left="420" w:right="288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</w:t>
      </w:r>
      <w:proofErr w:type="gramStart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извинение,  поздравление</w:t>
      </w:r>
      <w:proofErr w:type="gramEnd"/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 xml:space="preserve"> с днём рождения, Новым годом, Рождеством);</w:t>
      </w:r>
    </w:p>
    <w:p w14:paraId="6E820859" w14:textId="77777777" w:rsidR="008F14D7" w:rsidRPr="00154094" w:rsidRDefault="00154094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154094">
        <w:rPr>
          <w:rFonts w:ascii="Times New Roman" w:eastAsia="Times New Roman" w:hAnsi="Times New Roman"/>
          <w:color w:val="000000"/>
          <w:sz w:val="24"/>
          <w:lang w:val="ru-RU"/>
        </w:rPr>
        <w:t>—  кратко представлять свою страну и страну/страны изучаемого языка на английском языке.</w:t>
      </w:r>
    </w:p>
    <w:p w14:paraId="0D871FBE" w14:textId="77777777" w:rsidR="008F14D7" w:rsidRPr="00154094" w:rsidRDefault="008F14D7">
      <w:pPr>
        <w:rPr>
          <w:lang w:val="ru-RU"/>
        </w:rPr>
        <w:sectPr w:rsidR="008F14D7" w:rsidRPr="00154094">
          <w:pgSz w:w="11900" w:h="16840"/>
          <w:pgMar w:top="286" w:right="762" w:bottom="1440" w:left="666" w:header="720" w:footer="720" w:gutter="0"/>
          <w:cols w:space="720" w:equalWidth="0">
            <w:col w:w="10472" w:space="0"/>
          </w:cols>
          <w:docGrid w:linePitch="360"/>
        </w:sectPr>
      </w:pPr>
    </w:p>
    <w:p w14:paraId="13D97499" w14:textId="77777777" w:rsidR="008F14D7" w:rsidRPr="00154094" w:rsidRDefault="008F14D7">
      <w:pPr>
        <w:autoSpaceDE w:val="0"/>
        <w:autoSpaceDN w:val="0"/>
        <w:spacing w:after="64" w:line="220" w:lineRule="exact"/>
        <w:rPr>
          <w:lang w:val="ru-RU"/>
        </w:rPr>
      </w:pPr>
    </w:p>
    <w:p w14:paraId="185ACA61" w14:textId="77777777" w:rsidR="008F14D7" w:rsidRDefault="0015409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1"/>
        <w:gridCol w:w="3251"/>
        <w:gridCol w:w="420"/>
        <w:gridCol w:w="700"/>
        <w:gridCol w:w="702"/>
        <w:gridCol w:w="2101"/>
        <w:gridCol w:w="3709"/>
        <w:gridCol w:w="1306"/>
        <w:gridCol w:w="2746"/>
      </w:tblGrid>
      <w:tr w:rsidR="008F14D7" w14:paraId="58A68065" w14:textId="77777777" w:rsidTr="00BD580D">
        <w:trPr>
          <w:trHeight w:hRule="exact" w:val="557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2B8F0" w14:textId="77777777" w:rsidR="008F14D7" w:rsidRDefault="001540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DB6E3" w14:textId="77777777" w:rsidR="008F14D7" w:rsidRPr="00154094" w:rsidRDefault="0015409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E0B4A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3F424" w14:textId="77777777" w:rsidR="008F14D7" w:rsidRDefault="00D10448" w:rsidP="00D10448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Период </w:t>
            </w:r>
            <w:r w:rsidR="001540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9F63F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8C1C0" w14:textId="77777777" w:rsidR="008F14D7" w:rsidRDefault="0015409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2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DCE0D" w14:textId="77777777" w:rsidR="008F14D7" w:rsidRDefault="00154094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8F14D7" w14:paraId="07541D1A" w14:textId="77777777" w:rsidTr="00BD580D">
        <w:trPr>
          <w:trHeight w:hRule="exact" w:val="1218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7AF6" w14:textId="77777777" w:rsidR="008F14D7" w:rsidRDefault="008F14D7"/>
        </w:tc>
        <w:tc>
          <w:tcPr>
            <w:tcW w:w="3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E1CC" w14:textId="77777777" w:rsidR="008F14D7" w:rsidRDefault="008F14D7"/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00BF4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755FF" w14:textId="77777777" w:rsidR="008F14D7" w:rsidRDefault="0015409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B06FA" w14:textId="77777777" w:rsidR="008F14D7" w:rsidRDefault="0015409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A1E0" w14:textId="77777777" w:rsidR="008F14D7" w:rsidRDefault="008F14D7"/>
        </w:tc>
        <w:tc>
          <w:tcPr>
            <w:tcW w:w="3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EE49" w14:textId="77777777" w:rsidR="008F14D7" w:rsidRDefault="008F14D7"/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2D2D" w14:textId="77777777" w:rsidR="008F14D7" w:rsidRDefault="008F14D7"/>
        </w:tc>
        <w:tc>
          <w:tcPr>
            <w:tcW w:w="2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FC35" w14:textId="77777777" w:rsidR="008F14D7" w:rsidRDefault="008F14D7"/>
        </w:tc>
      </w:tr>
      <w:tr w:rsidR="008F14D7" w14:paraId="655D8AD8" w14:textId="77777777" w:rsidTr="00BD580D">
        <w:trPr>
          <w:trHeight w:hRule="exact" w:val="557"/>
        </w:trPr>
        <w:tc>
          <w:tcPr>
            <w:tcW w:w="153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D297E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</w:rPr>
              <w:t>Мир моего «я»</w:t>
            </w:r>
          </w:p>
        </w:tc>
      </w:tr>
      <w:tr w:rsidR="008F14D7" w14:paraId="0646DB18" w14:textId="77777777" w:rsidTr="00BD580D">
        <w:trPr>
          <w:trHeight w:hRule="exact" w:val="39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46E50" w14:textId="77777777" w:rsidR="008F14D7" w:rsidRDefault="00154094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8D7D7" w14:textId="77777777" w:rsidR="008F14D7" w:rsidRDefault="00154094">
            <w:pPr>
              <w:autoSpaceDE w:val="0"/>
              <w:autoSpaceDN w:val="0"/>
              <w:spacing w:before="6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семья.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D38B5" w14:textId="77777777" w:rsidR="008F14D7" w:rsidRPr="005F016B" w:rsidRDefault="005F016B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55D48" w14:textId="77777777" w:rsidR="008F14D7" w:rsidRDefault="001540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871CA" w14:textId="77777777" w:rsidR="008F14D7" w:rsidRDefault="001540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23C09" w14:textId="6B8FAFEC" w:rsidR="008F14D7" w:rsidRDefault="008F14D7" w:rsidP="00D10448">
            <w:pPr>
              <w:autoSpaceDE w:val="0"/>
              <w:autoSpaceDN w:val="0"/>
              <w:spacing w:before="80" w:after="0" w:line="245" w:lineRule="auto"/>
              <w:ind w:left="72" w:right="288"/>
            </w:pP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5DD17" w14:textId="77777777" w:rsidR="008F14D7" w:rsidRPr="00154094" w:rsidRDefault="00154094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Графика, орфография и 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FA18F" w14:textId="77777777" w:rsidR="008F14D7" w:rsidRDefault="00154094">
            <w:pPr>
              <w:autoSpaceDE w:val="0"/>
              <w:autoSpaceDN w:val="0"/>
              <w:spacing w:before="80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5BB7F" w14:textId="77777777" w:rsidR="008F14D7" w:rsidRDefault="001540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5051AC28" w14:textId="77777777" w:rsidTr="00BD580D">
        <w:trPr>
          <w:trHeight w:hRule="exact" w:val="454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FE708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F0A66" w14:textId="77777777" w:rsidR="008F14D7" w:rsidRDefault="00154094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день рождения.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EEBDA" w14:textId="77777777" w:rsidR="008F14D7" w:rsidRPr="005F016B" w:rsidRDefault="005F016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B13B0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F2CC3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52F45" w14:textId="025CD152" w:rsidR="008F14D7" w:rsidRDefault="008F14D7" w:rsidP="00D10448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362A0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60063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B7800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79D12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</w:tbl>
    <w:p w14:paraId="68465498" w14:textId="77777777" w:rsidR="008F14D7" w:rsidRDefault="008F14D7">
      <w:pPr>
        <w:autoSpaceDE w:val="0"/>
        <w:autoSpaceDN w:val="0"/>
        <w:spacing w:after="0" w:line="14" w:lineRule="exact"/>
      </w:pPr>
    </w:p>
    <w:p w14:paraId="6D2831CB" w14:textId="77777777" w:rsidR="008F14D7" w:rsidRDefault="008F14D7">
      <w:pPr>
        <w:sectPr w:rsidR="008F14D7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0B2C23" w14:textId="77777777" w:rsidR="008F14D7" w:rsidRDefault="008F14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709"/>
        <w:gridCol w:w="709"/>
        <w:gridCol w:w="2126"/>
        <w:gridCol w:w="3752"/>
        <w:gridCol w:w="1322"/>
        <w:gridCol w:w="2774"/>
      </w:tblGrid>
      <w:tr w:rsidR="008F14D7" w14:paraId="0B75869C" w14:textId="77777777" w:rsidTr="00542349">
        <w:trPr>
          <w:trHeight w:hRule="exact" w:val="28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90A10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3EF5D" w14:textId="77777777" w:rsidR="008F14D7" w:rsidRDefault="00154094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любимая еда.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29DAC" w14:textId="77777777" w:rsidR="008F14D7" w:rsidRPr="005F016B" w:rsidRDefault="005F016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D7B5FC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D70F7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3ADA3" w14:textId="7D6E41A6" w:rsidR="008F14D7" w:rsidRDefault="008F14D7" w:rsidP="00D10448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9345C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54234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A87DC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AE5FB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2F4C8D54" w14:textId="77777777" w:rsidTr="0060063B">
        <w:trPr>
          <w:trHeight w:hRule="exact" w:val="282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9B989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F8359" w14:textId="77777777" w:rsidR="008F14D7" w:rsidRDefault="00154094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день (распорядок дня).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E9593" w14:textId="77777777" w:rsidR="008F14D7" w:rsidRPr="005F016B" w:rsidRDefault="005F016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CCA46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896CD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E193B" w14:textId="09D97BB6" w:rsidR="008F14D7" w:rsidRDefault="008F14D7" w:rsidP="00307BD8">
            <w:pPr>
              <w:autoSpaceDE w:val="0"/>
              <w:autoSpaceDN w:val="0"/>
              <w:spacing w:before="76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AAF7E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</w:t>
            </w:r>
            <w:r w:rsidR="0060063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B646A" w14:textId="77777777" w:rsidR="008F14D7" w:rsidRDefault="001540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82913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1C54B287" w14:textId="77777777" w:rsidTr="00542349">
        <w:trPr>
          <w:trHeight w:hRule="exact" w:val="34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97AC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57841" w14:textId="77777777" w:rsidR="008F14D7" w:rsidRPr="005F016B" w:rsidRDefault="005F016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31620" w14:textId="77777777" w:rsidR="008F14D7" w:rsidRDefault="008F14D7"/>
        </w:tc>
      </w:tr>
      <w:tr w:rsidR="008F14D7" w14:paraId="6F09E45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1A3E8" w14:textId="77777777" w:rsidR="008F14D7" w:rsidRDefault="00154094">
            <w:pPr>
              <w:autoSpaceDE w:val="0"/>
              <w:autoSpaceDN w:val="0"/>
              <w:spacing w:before="66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моих увлечений.</w:t>
            </w:r>
          </w:p>
        </w:tc>
      </w:tr>
      <w:tr w:rsidR="008F14D7" w14:paraId="662C348B" w14:textId="77777777" w:rsidTr="0060063B">
        <w:trPr>
          <w:trHeight w:hRule="exact" w:val="283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95DD4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17CD5" w14:textId="77777777" w:rsidR="008F14D7" w:rsidRDefault="00154094">
            <w:pPr>
              <w:autoSpaceDE w:val="0"/>
              <w:autoSpaceDN w:val="0"/>
              <w:spacing w:before="66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Любимая игрушка, игра.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EEA05" w14:textId="77777777" w:rsidR="008F14D7" w:rsidRPr="005F016B" w:rsidRDefault="005F016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9836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013A8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EC4D0" w14:textId="7AA80470" w:rsidR="008F14D7" w:rsidRDefault="008F14D7" w:rsidP="00307BD8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11C8E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60063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147E1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F69D8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</w:tbl>
    <w:p w14:paraId="48E8B7B9" w14:textId="77777777" w:rsidR="008F14D7" w:rsidRDefault="008F14D7">
      <w:pPr>
        <w:autoSpaceDE w:val="0"/>
        <w:autoSpaceDN w:val="0"/>
        <w:spacing w:after="0" w:line="14" w:lineRule="exact"/>
      </w:pPr>
    </w:p>
    <w:p w14:paraId="22DD1E62" w14:textId="77777777" w:rsidR="008F14D7" w:rsidRDefault="008F14D7">
      <w:pPr>
        <w:sectPr w:rsidR="008F14D7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7E357D7" w14:textId="77777777" w:rsidR="008F14D7" w:rsidRDefault="008F14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709"/>
        <w:gridCol w:w="709"/>
        <w:gridCol w:w="2126"/>
        <w:gridCol w:w="3752"/>
        <w:gridCol w:w="1322"/>
        <w:gridCol w:w="2774"/>
      </w:tblGrid>
      <w:tr w:rsidR="008F14D7" w14:paraId="419DBE40" w14:textId="77777777" w:rsidTr="0060063B">
        <w:trPr>
          <w:trHeight w:hRule="exact" w:val="28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D9C77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2E0A" w14:textId="77777777" w:rsidR="008F14D7" w:rsidRDefault="00154094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питомец.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B00F0" w14:textId="77777777" w:rsidR="008F14D7" w:rsidRPr="005F016B" w:rsidRDefault="005F016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FBFB8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AC916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149A0" w14:textId="5469B97C" w:rsidR="008F14D7" w:rsidRDefault="008F14D7" w:rsidP="00307BD8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269E5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60063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5702D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D3D19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2F590B9C" w14:textId="77777777" w:rsidTr="0060063B">
        <w:trPr>
          <w:trHeight w:hRule="exact" w:val="282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872BE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6C688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Любимые занятия.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B0B47" w14:textId="77777777" w:rsidR="008F14D7" w:rsidRPr="005F016B" w:rsidRDefault="005F016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5B4B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71513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06906" w14:textId="76FDAF0C" w:rsidR="008F14D7" w:rsidRDefault="008F14D7" w:rsidP="006509AF">
            <w:pPr>
              <w:autoSpaceDE w:val="0"/>
              <w:autoSpaceDN w:val="0"/>
              <w:spacing w:before="76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9CCF8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60063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90C01" w14:textId="77777777" w:rsidR="008F14D7" w:rsidRDefault="001540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E47E5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2030CDC2" w14:textId="77777777" w:rsidTr="0060063B">
        <w:trPr>
          <w:trHeight w:hRule="exact" w:val="282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F3D56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0C1AA" w14:textId="77777777" w:rsidR="008F14D7" w:rsidRDefault="00154094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Любимая сказка.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28428" w14:textId="77777777" w:rsidR="008F14D7" w:rsidRPr="005F016B" w:rsidRDefault="005F016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4AD81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0DF77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9BB83" w14:textId="695172E3" w:rsidR="008F14D7" w:rsidRDefault="008F14D7">
            <w:pPr>
              <w:autoSpaceDE w:val="0"/>
              <w:autoSpaceDN w:val="0"/>
              <w:spacing w:before="76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B5DEA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60063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EC53B" w14:textId="77777777" w:rsidR="008F14D7" w:rsidRDefault="001540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13F93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</w:tbl>
    <w:p w14:paraId="0B525FC6" w14:textId="77777777" w:rsidR="008F14D7" w:rsidRDefault="008F14D7">
      <w:pPr>
        <w:autoSpaceDE w:val="0"/>
        <w:autoSpaceDN w:val="0"/>
        <w:spacing w:after="0" w:line="14" w:lineRule="exact"/>
      </w:pPr>
    </w:p>
    <w:p w14:paraId="7230EFAA" w14:textId="77777777" w:rsidR="008F14D7" w:rsidRDefault="008F14D7">
      <w:pPr>
        <w:sectPr w:rsidR="008F14D7">
          <w:pgSz w:w="16840" w:h="11900"/>
          <w:pgMar w:top="284" w:right="640" w:bottom="80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A674A90" w14:textId="77777777" w:rsidR="008F14D7" w:rsidRDefault="008F14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709"/>
        <w:gridCol w:w="709"/>
        <w:gridCol w:w="2126"/>
        <w:gridCol w:w="3752"/>
        <w:gridCol w:w="1322"/>
        <w:gridCol w:w="2774"/>
      </w:tblGrid>
      <w:tr w:rsidR="008F14D7" w14:paraId="48900A03" w14:textId="77777777" w:rsidTr="00EB357C">
        <w:trPr>
          <w:trHeight w:hRule="exact" w:val="28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44F41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13B65" w14:textId="77777777" w:rsidR="008F14D7" w:rsidRDefault="00154094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Выходной день.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04FCF" w14:textId="129BA64F" w:rsidR="008F14D7" w:rsidRPr="005F016B" w:rsidRDefault="00536B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281ED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F571D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DAA3B" w14:textId="461FE264" w:rsidR="008F14D7" w:rsidRDefault="008F14D7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88A34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EB357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AAE87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64F61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25465B0E" w14:textId="77777777" w:rsidTr="00EB357C">
        <w:trPr>
          <w:trHeight w:hRule="exact" w:val="282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D03C2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60E2E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Каникулы.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AD958" w14:textId="767F508D" w:rsidR="008F14D7" w:rsidRPr="005F016B" w:rsidRDefault="00536BF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0EE9E" w14:textId="57549B19" w:rsidR="008F14D7" w:rsidRPr="006D67FA" w:rsidRDefault="00536BF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F0195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C9755" w14:textId="503CF304" w:rsidR="008F14D7" w:rsidRPr="007C2C63" w:rsidRDefault="008F14D7" w:rsidP="007C2C6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6686D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EB357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1018D" w14:textId="56B67413" w:rsidR="008F14D7" w:rsidRPr="00536BFF" w:rsidRDefault="006D67F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proofErr w:type="spellStart"/>
            <w:r w:rsidRPr="00BD580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Устныйопрос</w:t>
            </w:r>
            <w:proofErr w:type="spellEnd"/>
            <w:r w:rsidRPr="00BD580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Письменный</w:t>
            </w:r>
            <w:r w:rsidRPr="00BD580D">
              <w:rPr>
                <w:lang w:val="ru-RU"/>
              </w:rPr>
              <w:br/>
            </w:r>
            <w:r w:rsidRPr="00BD580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</w:t>
            </w:r>
            <w:r w:rsidR="00536B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Контрольная работа</w:t>
            </w:r>
            <w:r w:rsidR="006B5D5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563E7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7F678708" w14:textId="77777777" w:rsidTr="00EB357C">
        <w:trPr>
          <w:trHeight w:hRule="exact" w:val="34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FDC2A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DF3F3" w14:textId="77777777" w:rsidR="008F14D7" w:rsidRDefault="005F01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1540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49011" w14:textId="77777777" w:rsidR="008F14D7" w:rsidRDefault="008F14D7"/>
        </w:tc>
      </w:tr>
      <w:tr w:rsidR="008F14D7" w14:paraId="3A2A10A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43A36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.</w:t>
            </w:r>
          </w:p>
        </w:tc>
      </w:tr>
      <w:tr w:rsidR="008F14D7" w14:paraId="07FBA2D5" w14:textId="77777777" w:rsidTr="00EB357C">
        <w:trPr>
          <w:trHeight w:hRule="exact" w:val="283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D5A69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2717F" w14:textId="77777777" w:rsidR="008F14D7" w:rsidRDefault="00154094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Моя комната (квартира, дом).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8D8A5" w14:textId="77777777" w:rsidR="008F14D7" w:rsidRPr="005F016B" w:rsidRDefault="005F016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C2508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57DBF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5DA0F" w14:textId="3885957B" w:rsidR="008F14D7" w:rsidRDefault="008F14D7" w:rsidP="007C2C63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B4AD7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EB357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2E854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7D0A1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</w:tbl>
    <w:p w14:paraId="5BA2800C" w14:textId="77777777" w:rsidR="008F14D7" w:rsidRDefault="008F14D7">
      <w:pPr>
        <w:autoSpaceDE w:val="0"/>
        <w:autoSpaceDN w:val="0"/>
        <w:spacing w:after="0" w:line="14" w:lineRule="exact"/>
      </w:pPr>
    </w:p>
    <w:p w14:paraId="04172ED2" w14:textId="77777777" w:rsidR="008F14D7" w:rsidRDefault="008F14D7">
      <w:pPr>
        <w:sectPr w:rsidR="008F14D7">
          <w:pgSz w:w="16840" w:h="11900"/>
          <w:pgMar w:top="284" w:right="640" w:bottom="46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86BD555" w14:textId="77777777" w:rsidR="008F14D7" w:rsidRDefault="008F14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709"/>
        <w:gridCol w:w="709"/>
        <w:gridCol w:w="2126"/>
        <w:gridCol w:w="3752"/>
        <w:gridCol w:w="1322"/>
        <w:gridCol w:w="2774"/>
      </w:tblGrid>
      <w:tr w:rsidR="008F14D7" w14:paraId="75471913" w14:textId="77777777" w:rsidTr="008357C8">
        <w:trPr>
          <w:trHeight w:hRule="exact" w:val="28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3C358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9D9EA" w14:textId="77777777" w:rsidR="008F14D7" w:rsidRDefault="00154094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школа.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9C2C4" w14:textId="77777777" w:rsidR="008F14D7" w:rsidRPr="005F016B" w:rsidRDefault="005F016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1D477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084FE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ABABF" w14:textId="0E28169E" w:rsidR="008F14D7" w:rsidRDefault="008F14D7" w:rsidP="007C2C63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B0D3F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</w:t>
            </w:r>
            <w:r w:rsidR="00EB357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81E40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D5A89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399584D9" w14:textId="77777777" w:rsidTr="008357C8">
        <w:trPr>
          <w:trHeight w:hRule="exact" w:val="282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9EFE7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55075" w14:textId="77777777" w:rsidR="008F14D7" w:rsidRDefault="00154094">
            <w:pPr>
              <w:autoSpaceDE w:val="0"/>
              <w:autoSpaceDN w:val="0"/>
              <w:spacing w:before="8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Мои друзья.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C3C53" w14:textId="77777777" w:rsidR="008F14D7" w:rsidRPr="005F016B" w:rsidRDefault="005F016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2E8E3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0D10CD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A551F" w14:textId="32F85CC7" w:rsidR="008F14D7" w:rsidRDefault="008F14D7" w:rsidP="004A54DD">
            <w:pPr>
              <w:autoSpaceDE w:val="0"/>
              <w:autoSpaceDN w:val="0"/>
              <w:spacing w:before="76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07F7E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8357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80114" w14:textId="77777777" w:rsidR="008F14D7" w:rsidRDefault="001540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E4337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66A31953" w14:textId="77777777" w:rsidTr="008357C8">
        <w:trPr>
          <w:trHeight w:hRule="exact" w:val="282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65A04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8157B" w14:textId="77777777" w:rsidR="008F14D7" w:rsidRPr="00154094" w:rsidRDefault="001540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Моя малая родина (город, </w:t>
            </w:r>
            <w:r w:rsidRPr="00154094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село).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CFB35" w14:textId="77777777" w:rsidR="008F14D7" w:rsidRPr="00AF6234" w:rsidRDefault="00AF623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DECD4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37348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A6B12" w14:textId="524ED5CF" w:rsidR="008F14D7" w:rsidRDefault="008F14D7" w:rsidP="004A54DD">
            <w:pPr>
              <w:autoSpaceDE w:val="0"/>
              <w:autoSpaceDN w:val="0"/>
              <w:spacing w:before="76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A6A2D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8357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83BFA" w14:textId="77777777" w:rsidR="008F14D7" w:rsidRDefault="001540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1DAC8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</w:tbl>
    <w:p w14:paraId="1A0F69EF" w14:textId="77777777" w:rsidR="008F14D7" w:rsidRDefault="008F14D7">
      <w:pPr>
        <w:autoSpaceDE w:val="0"/>
        <w:autoSpaceDN w:val="0"/>
        <w:spacing w:after="0" w:line="14" w:lineRule="exact"/>
      </w:pPr>
    </w:p>
    <w:p w14:paraId="5C5FB510" w14:textId="77777777" w:rsidR="008F14D7" w:rsidRDefault="008F14D7">
      <w:pPr>
        <w:sectPr w:rsidR="008F14D7">
          <w:pgSz w:w="16840" w:h="11900"/>
          <w:pgMar w:top="284" w:right="640" w:bottom="6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EB20C57" w14:textId="77777777" w:rsidR="008F14D7" w:rsidRDefault="008F14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709"/>
        <w:gridCol w:w="709"/>
        <w:gridCol w:w="2126"/>
        <w:gridCol w:w="3752"/>
        <w:gridCol w:w="1322"/>
        <w:gridCol w:w="2774"/>
      </w:tblGrid>
      <w:tr w:rsidR="008F14D7" w14:paraId="0B0C681C" w14:textId="77777777" w:rsidTr="008357C8">
        <w:trPr>
          <w:trHeight w:hRule="exact" w:val="28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0442A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3E1F1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Дикие и домашние животные.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F9692" w14:textId="77777777" w:rsidR="008F14D7" w:rsidRPr="00AF6234" w:rsidRDefault="00117D0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02579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A62E8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130D9" w14:textId="7D02C576" w:rsidR="008F14D7" w:rsidRDefault="008F14D7" w:rsidP="00792FB1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BFB7A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8357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B60E5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10869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4D1829B2" w14:textId="77777777" w:rsidTr="008357C8">
        <w:trPr>
          <w:trHeight w:hRule="exact" w:val="282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2A3FB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9BBA8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Погода. Времена года (месяцы)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11664" w14:textId="77777777" w:rsidR="008F14D7" w:rsidRPr="00AF6234" w:rsidRDefault="00117D0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4C58E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BC083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53908" w14:textId="6E5E2AA3" w:rsidR="008F14D7" w:rsidRDefault="008F14D7" w:rsidP="00792FB1">
            <w:pPr>
              <w:autoSpaceDE w:val="0"/>
              <w:autoSpaceDN w:val="0"/>
              <w:spacing w:before="76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9C0C5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8357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52FBE" w14:textId="77777777" w:rsidR="008F14D7" w:rsidRDefault="001540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54E43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4B0B3B13" w14:textId="77777777" w:rsidTr="008357C8">
        <w:trPr>
          <w:trHeight w:hRule="exact" w:val="34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464D6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D310B" w14:textId="77777777" w:rsidR="008F14D7" w:rsidRDefault="00AF623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1540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F61E5" w14:textId="77777777" w:rsidR="008F14D7" w:rsidRDefault="008F14D7"/>
        </w:tc>
      </w:tr>
      <w:tr w:rsidR="008F14D7" w:rsidRPr="00BD580D" w14:paraId="7E86F4C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61A2D" w14:textId="77777777" w:rsidR="008F14D7" w:rsidRPr="00154094" w:rsidRDefault="00154094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4. </w:t>
            </w:r>
            <w:r w:rsidRPr="001540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Родная страна и страны изучаемого языка.</w:t>
            </w:r>
          </w:p>
        </w:tc>
      </w:tr>
      <w:tr w:rsidR="008F14D7" w14:paraId="01D498C6" w14:textId="77777777" w:rsidTr="008357C8">
        <w:trPr>
          <w:trHeight w:hRule="exact" w:val="283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88A19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6AFD5" w14:textId="59EE6FCE" w:rsidR="008F14D7" w:rsidRPr="00154094" w:rsidRDefault="00154094">
            <w:pPr>
              <w:autoSpaceDE w:val="0"/>
              <w:autoSpaceDN w:val="0"/>
              <w:spacing w:before="66" w:after="0" w:line="245" w:lineRule="auto"/>
              <w:ind w:left="72" w:right="288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 и страна/страны изучаемого языка. Их столицы, достопримечательности и интересные факты.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4548C" w14:textId="77777777" w:rsidR="008F14D7" w:rsidRPr="00AF6234" w:rsidRDefault="00AF623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C545A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CE433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B5AC2" w14:textId="76485840" w:rsidR="008F14D7" w:rsidRDefault="008F14D7" w:rsidP="00BD580D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5A356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8357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7F270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C5E25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</w:tbl>
    <w:p w14:paraId="53F5838C" w14:textId="77777777" w:rsidR="008F14D7" w:rsidRDefault="008F14D7">
      <w:pPr>
        <w:autoSpaceDE w:val="0"/>
        <w:autoSpaceDN w:val="0"/>
        <w:spacing w:after="0" w:line="14" w:lineRule="exact"/>
      </w:pPr>
    </w:p>
    <w:p w14:paraId="0CC484BB" w14:textId="77777777" w:rsidR="008F14D7" w:rsidRDefault="008F14D7">
      <w:pPr>
        <w:sectPr w:rsidR="008F14D7">
          <w:pgSz w:w="16840" w:h="11900"/>
          <w:pgMar w:top="284" w:right="640" w:bottom="46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A24AF81" w14:textId="77777777" w:rsidR="008F14D7" w:rsidRDefault="008F14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709"/>
        <w:gridCol w:w="709"/>
        <w:gridCol w:w="2126"/>
        <w:gridCol w:w="3752"/>
        <w:gridCol w:w="1322"/>
        <w:gridCol w:w="2774"/>
      </w:tblGrid>
      <w:tr w:rsidR="008F14D7" w14:paraId="5B5EB779" w14:textId="77777777" w:rsidTr="006D67FA">
        <w:trPr>
          <w:trHeight w:hRule="exact" w:val="28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DE333" w14:textId="77777777" w:rsidR="008F14D7" w:rsidRDefault="001540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1CE41" w14:textId="77777777" w:rsidR="008F14D7" w:rsidRPr="00154094" w:rsidRDefault="00154094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детского фольклора.</w:t>
            </w:r>
          </w:p>
          <w:p w14:paraId="46426C54" w14:textId="77777777" w:rsidR="008F14D7" w:rsidRPr="00154094" w:rsidRDefault="00154094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Литературные персонажи детских книг.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2AEC0" w14:textId="77777777" w:rsidR="008F14D7" w:rsidRPr="00AF6234" w:rsidRDefault="00AF623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6EC99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F4BFA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2779D" w14:textId="369F4500" w:rsidR="008F14D7" w:rsidRDefault="008F14D7" w:rsidP="004514E2">
            <w:pPr>
              <w:autoSpaceDE w:val="0"/>
              <w:autoSpaceDN w:val="0"/>
              <w:spacing w:before="78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A37896" w14:textId="77777777" w:rsidR="008F14D7" w:rsidRPr="00154094" w:rsidRDefault="001540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</w:t>
            </w:r>
            <w:r w:rsidR="006D67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5CEF6" w14:textId="77777777" w:rsidR="008F14D7" w:rsidRDefault="001540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 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17D3F" w14:textId="77777777" w:rsidR="008F14D7" w:rsidRDefault="001540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0F8BF270" w14:textId="77777777" w:rsidTr="006D67FA">
        <w:trPr>
          <w:trHeight w:hRule="exact" w:val="282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171C6" w14:textId="77777777" w:rsidR="008F14D7" w:rsidRDefault="001540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6AA72" w14:textId="77777777" w:rsidR="008F14D7" w:rsidRPr="00154094" w:rsidRDefault="00154094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5B860" w14:textId="77777777" w:rsidR="008F14D7" w:rsidRPr="00AF6234" w:rsidRDefault="00AF623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EEFFF" w14:textId="18B82E00" w:rsidR="008F14D7" w:rsidRPr="006D67FA" w:rsidRDefault="006B5D5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A0187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93D22" w14:textId="1726E79F" w:rsidR="008F14D7" w:rsidRDefault="008F14D7" w:rsidP="004514E2">
            <w:pPr>
              <w:autoSpaceDE w:val="0"/>
              <w:autoSpaceDN w:val="0"/>
              <w:spacing w:before="76" w:after="0" w:line="245" w:lineRule="auto"/>
              <w:ind w:left="72" w:right="288"/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B17D1" w14:textId="77777777" w:rsidR="008F14D7" w:rsidRPr="00154094" w:rsidRDefault="001540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сторона речи; </w:t>
            </w:r>
            <w:r w:rsidRPr="00154094">
              <w:rPr>
                <w:lang w:val="ru-RU"/>
              </w:rPr>
              <w:br/>
            </w: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6D67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D9E4C" w14:textId="64F41CF1" w:rsidR="008F14D7" w:rsidRPr="00DF4526" w:rsidRDefault="006D67FA" w:rsidP="006D67F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 w:rsidRPr="00BD580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Устныйопрос</w:t>
            </w:r>
            <w:proofErr w:type="spellEnd"/>
            <w:r w:rsidRPr="00BD580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Письменный</w:t>
            </w:r>
            <w:r w:rsidRPr="00BD580D">
              <w:rPr>
                <w:lang w:val="ru-RU"/>
              </w:rPr>
              <w:br/>
            </w:r>
            <w:r w:rsidRPr="00BD580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</w:t>
            </w:r>
            <w:r w:rsidR="00DF452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ь; Контрольная работа;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E7644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F14D7" w14:paraId="69387216" w14:textId="77777777" w:rsidTr="008357C8">
        <w:trPr>
          <w:trHeight w:hRule="exact" w:val="34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05D2D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33A72" w14:textId="77777777" w:rsidR="008F14D7" w:rsidRPr="00AF6234" w:rsidRDefault="00AF623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622F9" w14:textId="77777777" w:rsidR="008F14D7" w:rsidRDefault="008F14D7"/>
        </w:tc>
      </w:tr>
      <w:tr w:rsidR="008F14D7" w14:paraId="549F4E22" w14:textId="77777777" w:rsidTr="006D67FA">
        <w:trPr>
          <w:trHeight w:hRule="exact" w:val="32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DA8B5" w14:textId="77777777" w:rsidR="008F14D7" w:rsidRPr="00154094" w:rsidRDefault="001540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540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E051E" w14:textId="77777777" w:rsidR="008F14D7" w:rsidRPr="00AF6234" w:rsidRDefault="00AF623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70FD1" w14:textId="08220500" w:rsidR="008F14D7" w:rsidRPr="006D67FA" w:rsidRDefault="006B5D5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67614" w14:textId="77777777" w:rsidR="008F14D7" w:rsidRDefault="001540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CBD19" w14:textId="77777777" w:rsidR="008F14D7" w:rsidRDefault="008F14D7"/>
        </w:tc>
      </w:tr>
    </w:tbl>
    <w:p w14:paraId="7E855753" w14:textId="77777777" w:rsidR="008F14D7" w:rsidRDefault="008F14D7">
      <w:pPr>
        <w:autoSpaceDE w:val="0"/>
        <w:autoSpaceDN w:val="0"/>
        <w:spacing w:after="0" w:line="14" w:lineRule="exact"/>
      </w:pPr>
    </w:p>
    <w:p w14:paraId="5C73F759" w14:textId="77777777" w:rsidR="008F14D7" w:rsidRDefault="008F14D7">
      <w:pPr>
        <w:sectPr w:rsidR="008F14D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E4F642" w14:textId="77777777" w:rsidR="008F14D7" w:rsidRDefault="008F14D7">
      <w:pPr>
        <w:autoSpaceDE w:val="0"/>
        <w:autoSpaceDN w:val="0"/>
        <w:spacing w:after="78" w:line="220" w:lineRule="exact"/>
      </w:pPr>
    </w:p>
    <w:p w14:paraId="55C83584" w14:textId="77777777" w:rsidR="00233209" w:rsidRDefault="00233209" w:rsidP="006527D4">
      <w:pPr>
        <w:autoSpaceDE w:val="0"/>
        <w:autoSpaceDN w:val="0"/>
        <w:spacing w:after="32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7CB9E63C" w14:textId="77777777" w:rsidR="006527D4" w:rsidRDefault="006527D4" w:rsidP="006527D4">
      <w:pPr>
        <w:autoSpaceDE w:val="0"/>
        <w:autoSpaceDN w:val="0"/>
        <w:spacing w:after="32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120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26"/>
        <w:gridCol w:w="3168"/>
        <w:gridCol w:w="654"/>
        <w:gridCol w:w="1580"/>
        <w:gridCol w:w="1649"/>
        <w:gridCol w:w="1230"/>
        <w:gridCol w:w="2495"/>
      </w:tblGrid>
      <w:tr w:rsidR="003204F8" w14:paraId="44280B80" w14:textId="77777777" w:rsidTr="006864D9">
        <w:trPr>
          <w:trHeight w:hRule="exact" w:val="49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29179" w14:textId="77777777" w:rsidR="00233209" w:rsidRDefault="00233209" w:rsidP="00117D05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3843A" w14:textId="77777777" w:rsidR="00233209" w:rsidRDefault="00233209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r w:rsidR="00D51C28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</w:p>
        </w:tc>
        <w:tc>
          <w:tcPr>
            <w:tcW w:w="3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4AAE6" w14:textId="77777777" w:rsidR="00233209" w:rsidRDefault="00233209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r w:rsidR="00D51C28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1CED7B" w14:textId="77777777" w:rsidR="00233209" w:rsidRDefault="00233209" w:rsidP="00117D0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2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F5CCE" w14:textId="77777777" w:rsidR="00233209" w:rsidRDefault="00233209" w:rsidP="00117D05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B52934" w14:paraId="63733127" w14:textId="77777777" w:rsidTr="006864D9">
        <w:trPr>
          <w:trHeight w:val="110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FDF9" w14:textId="77777777" w:rsidR="00233209" w:rsidRDefault="00233209" w:rsidP="00117D05"/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1671" w14:textId="77777777" w:rsidR="00233209" w:rsidRDefault="00233209" w:rsidP="00117D05"/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AD6DA" w14:textId="77777777" w:rsidR="00233209" w:rsidRDefault="00233209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12EF4" w14:textId="77777777" w:rsidR="00233209" w:rsidRDefault="00D51C28" w:rsidP="00117D05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</w:t>
            </w:r>
            <w:r w:rsidR="00233209">
              <w:rPr>
                <w:rFonts w:ascii="Times New Roman" w:eastAsia="Times New Roman" w:hAnsi="Times New Roman"/>
                <w:b/>
                <w:color w:val="000000"/>
                <w:sz w:val="24"/>
              </w:rPr>
              <w:t>онтрольные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233209"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3249A" w14:textId="77777777" w:rsidR="00233209" w:rsidRDefault="00D51C28" w:rsidP="00117D05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</w:t>
            </w:r>
            <w:r w:rsidR="00233209"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рактические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233209"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F93E" w14:textId="77777777" w:rsidR="00233209" w:rsidRDefault="00233209" w:rsidP="00117D05"/>
        </w:tc>
        <w:tc>
          <w:tcPr>
            <w:tcW w:w="2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9C6F" w14:textId="77777777" w:rsidR="00233209" w:rsidRDefault="00233209" w:rsidP="00117D05"/>
        </w:tc>
      </w:tr>
      <w:tr w:rsidR="00B52934" w14:paraId="1B802E95" w14:textId="77777777" w:rsidTr="006864D9">
        <w:trPr>
          <w:trHeight w:hRule="exact" w:val="113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19569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9B1BA" w14:textId="77777777" w:rsidR="00B2349D" w:rsidRPr="00B2349D" w:rsidRDefault="00B2349D" w:rsidP="00B2349D">
            <w:pPr>
              <w:spacing w:after="0" w:line="240" w:lineRule="auto"/>
              <w:divId w:val="57628409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349D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Моя семья. </w:t>
            </w:r>
          </w:p>
          <w:p w14:paraId="6A3DBABA" w14:textId="0F265CE7" w:rsidR="00D653D1" w:rsidRPr="00BD580D" w:rsidRDefault="00E861C8" w:rsidP="00827E88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BD580D">
              <w:rPr>
                <w:lang w:val="ru-RU"/>
              </w:rPr>
              <w:t xml:space="preserve"> 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16CC0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5F344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258A9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026E1" w14:textId="0F148182" w:rsidR="00D653D1" w:rsidRDefault="00D653D1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07DA1" w14:textId="77777777" w:rsidR="00D653D1" w:rsidRDefault="00D653D1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1EE0FE5D" w14:textId="77777777" w:rsidTr="006864D9">
        <w:trPr>
          <w:trHeight w:hRule="exact" w:val="10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7BA3C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05ACD" w14:textId="704163B5" w:rsidR="00D653D1" w:rsidRPr="00B36176" w:rsidRDefault="00BF0D3B" w:rsidP="00B36176">
            <w:pPr>
              <w:spacing w:after="0" w:line="240" w:lineRule="auto"/>
              <w:divId w:val="108576678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F0D3B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Семья моего друга.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83D7E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BEE80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99BA2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48EDC" w14:textId="20B904D0" w:rsidR="00D653D1" w:rsidRDefault="00D653D1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9752C" w14:textId="77777777" w:rsidR="00D653D1" w:rsidRDefault="00D653D1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11B26CEA" w14:textId="77777777" w:rsidTr="006864D9">
        <w:trPr>
          <w:trHeight w:hRule="exact" w:val="111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B067C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48E93" w14:textId="5F08D0DC" w:rsidR="00D653D1" w:rsidRPr="00B36176" w:rsidRDefault="009F143A" w:rsidP="00B36176">
            <w:pPr>
              <w:spacing w:after="0" w:line="240" w:lineRule="auto"/>
              <w:divId w:val="57084894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143A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Моя любимая еда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E7AD7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B50FC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ECD4E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098C" w14:textId="74FA55F5" w:rsidR="00D653D1" w:rsidRDefault="00D653D1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5FC07" w14:textId="77777777" w:rsidR="00D653D1" w:rsidRDefault="00D653D1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:rsidRPr="00C567E4" w14:paraId="4F5BDCD1" w14:textId="77777777" w:rsidTr="006864D9">
        <w:trPr>
          <w:trHeight w:hRule="exact" w:val="10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0914B8" w14:textId="77777777" w:rsidR="00D653D1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C83CD" w14:textId="59E5C6CF" w:rsidR="00D653D1" w:rsidRPr="00B36176" w:rsidRDefault="00081DC1" w:rsidP="00B36176">
            <w:pPr>
              <w:spacing w:after="0" w:line="240" w:lineRule="auto"/>
              <w:divId w:val="7974090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1DC1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Любимая еда</w:t>
            </w:r>
            <w:r w:rsidR="004B2FD3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 в семье </w:t>
            </w:r>
            <w:r w:rsidR="00702C96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моего друга и </w:t>
            </w:r>
            <w:r w:rsidRPr="00081DC1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в моей семье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28B7" w14:textId="77777777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BB4C5" w14:textId="77777777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2BD90" w14:textId="77777777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F088A" w14:textId="42C09343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77E0F" w14:textId="77777777" w:rsidR="00D653D1" w:rsidRPr="00C567E4" w:rsidRDefault="00D653D1" w:rsidP="00117D05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52934" w14:paraId="4DF902A2" w14:textId="77777777" w:rsidTr="006864D9">
        <w:trPr>
          <w:trHeight w:hRule="exact" w:val="108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30FD3" w14:textId="77777777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2D995" w14:textId="125B76B5" w:rsidR="00D653D1" w:rsidRPr="00B36176" w:rsidRDefault="009D22CA" w:rsidP="00B36176">
            <w:pPr>
              <w:spacing w:after="0" w:line="240" w:lineRule="auto"/>
              <w:divId w:val="16385352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22CA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Мой день рождения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2115B" w14:textId="77777777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09CF0" w14:textId="77777777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1649B" w14:textId="77777777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D3160" w14:textId="70DE4389" w:rsidR="00D653D1" w:rsidRPr="00C567E4" w:rsidRDefault="00D653D1" w:rsidP="00117D0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C0A04" w14:textId="77777777" w:rsidR="00D653D1" w:rsidRDefault="00D653D1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6B5FECEE" w14:textId="77777777" w:rsidTr="006864D9">
        <w:trPr>
          <w:trHeight w:hRule="exact" w:val="100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6F01E" w14:textId="77777777" w:rsidR="00E2103B" w:rsidRDefault="00E2103B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6A4FD" w14:textId="75C49A2C" w:rsidR="00E2103B" w:rsidRPr="00B36176" w:rsidRDefault="00DC34F9" w:rsidP="00B36176">
            <w:pPr>
              <w:spacing w:after="0" w:line="240" w:lineRule="auto"/>
              <w:divId w:val="172644269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34F9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День рождения моего друга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. Открытка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43B93" w14:textId="77777777" w:rsidR="00E2103B" w:rsidRDefault="00E2103B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E630C" w14:textId="77777777" w:rsidR="00E2103B" w:rsidRDefault="00E2103B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AABBD" w14:textId="77777777" w:rsidR="00E2103B" w:rsidRDefault="00E2103B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B261C" w14:textId="19D1C294" w:rsidR="00E2103B" w:rsidRDefault="00E2103B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1DFB5" w14:textId="77777777" w:rsidR="00E2103B" w:rsidRDefault="00E2103B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42A0E44C" w14:textId="77777777" w:rsidTr="006864D9">
        <w:trPr>
          <w:trHeight w:hRule="exact" w:val="1072"/>
        </w:trPr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15FEB" w14:textId="77777777" w:rsidR="00E2103B" w:rsidRDefault="00E2103B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9A524" w14:textId="22BE3359" w:rsidR="00E2103B" w:rsidRPr="00B36176" w:rsidRDefault="00483878" w:rsidP="00B36176">
            <w:pPr>
              <w:spacing w:after="0" w:line="240" w:lineRule="auto"/>
              <w:divId w:val="4352484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8387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Мой распорядок дня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15011" w14:textId="77777777" w:rsidR="00E2103B" w:rsidRDefault="00E2103B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94491" w14:textId="77777777" w:rsidR="00E2103B" w:rsidRDefault="00E2103B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81E7A" w14:textId="77777777" w:rsidR="00E2103B" w:rsidRDefault="00E2103B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62A2E" w14:textId="1C1320EF" w:rsidR="00E2103B" w:rsidRDefault="00E2103B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CE3ED" w14:textId="77777777" w:rsidR="00E2103B" w:rsidRDefault="00E2103B" w:rsidP="00117D05">
            <w:pPr>
              <w:autoSpaceDE w:val="0"/>
              <w:autoSpaceDN w:val="0"/>
              <w:spacing w:before="98" w:after="0" w:line="278" w:lineRule="auto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22AF33EB" w14:textId="77777777" w:rsidTr="006864D9">
        <w:trPr>
          <w:trHeight w:hRule="exact" w:val="97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31259" w14:textId="77777777" w:rsidR="003740E6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3B8E6" w14:textId="18B63FE7" w:rsidR="003740E6" w:rsidRPr="00B36176" w:rsidRDefault="00E40E85" w:rsidP="00B36176">
            <w:pPr>
              <w:spacing w:after="0" w:line="240" w:lineRule="auto"/>
              <w:divId w:val="81992976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40E85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Распорядок дня моего друга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91DDB" w14:textId="77777777" w:rsidR="003740E6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B2D48" w14:textId="77777777" w:rsidR="003740E6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4EB03" w14:textId="77777777" w:rsidR="003740E6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8B359" w14:textId="24E31F6E" w:rsidR="003740E6" w:rsidRDefault="003740E6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52E54" w14:textId="77777777" w:rsidR="003740E6" w:rsidRDefault="003740E6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1AE5E4CE" w14:textId="77777777" w:rsidTr="006864D9">
        <w:trPr>
          <w:trHeight w:hRule="exact" w:val="11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78B53" w14:textId="77777777" w:rsidR="003740E6" w:rsidRPr="005E1C6F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8B789" w14:textId="79CF171A" w:rsidR="003740E6" w:rsidRPr="00B36176" w:rsidRDefault="00944599" w:rsidP="00B36176">
            <w:pPr>
              <w:spacing w:after="0" w:line="240" w:lineRule="auto"/>
              <w:divId w:val="853616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4599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Моя любимая игрушка, игра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5C815" w14:textId="77777777" w:rsidR="003740E6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981C8" w14:textId="77777777" w:rsidR="003740E6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49950" w14:textId="77777777" w:rsidR="003740E6" w:rsidRDefault="003740E6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A9317" w14:textId="3839980D" w:rsidR="003740E6" w:rsidRDefault="003740E6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9AB1B" w14:textId="77777777" w:rsidR="003740E6" w:rsidRDefault="003740E6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283CF834" w14:textId="77777777" w:rsidTr="006864D9">
        <w:trPr>
          <w:trHeight w:hRule="exact" w:val="10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77CF2" w14:textId="77777777" w:rsidR="00F40277" w:rsidRPr="007823F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0F5AD" w14:textId="5CC4827F" w:rsidR="00F40277" w:rsidRPr="00B36176" w:rsidRDefault="005471B8" w:rsidP="00B36176">
            <w:pPr>
              <w:spacing w:after="0" w:line="240" w:lineRule="auto"/>
              <w:divId w:val="16514450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471B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Любимая игрушка моего друга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DDCAB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763DD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EE3A9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0A415" w14:textId="148B0371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3A3BA" w14:textId="77777777" w:rsidR="00F40277" w:rsidRDefault="00F40277" w:rsidP="00117D05">
            <w:pPr>
              <w:autoSpaceDE w:val="0"/>
              <w:autoSpaceDN w:val="0"/>
              <w:spacing w:before="100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5874E96F" w14:textId="77777777" w:rsidTr="006864D9">
        <w:trPr>
          <w:trHeight w:hRule="exact" w:val="10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AB05E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CD8F2" w14:textId="303AD9DB" w:rsidR="00F40277" w:rsidRPr="00B36176" w:rsidRDefault="00961FD3" w:rsidP="00B36176">
            <w:pPr>
              <w:spacing w:after="0" w:line="240" w:lineRule="auto"/>
              <w:divId w:val="42978730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FD3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Мой питомец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B8ABE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651CC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CD07B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6E290" w14:textId="340FBBED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E8D05" w14:textId="77777777" w:rsidR="00F40277" w:rsidRDefault="00F4027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75AA670F" w14:textId="77777777" w:rsidTr="006864D9">
        <w:trPr>
          <w:trHeight w:hRule="exact" w:val="10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C2177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C9969" w14:textId="78D576C8" w:rsidR="00F40277" w:rsidRPr="00B36176" w:rsidRDefault="00F975C8" w:rsidP="00B36176">
            <w:pPr>
              <w:spacing w:after="0" w:line="240" w:lineRule="auto"/>
              <w:divId w:val="9553334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975C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Питомец моих друзей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6406A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1F24F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98555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CF667" w14:textId="1F630CC3" w:rsidR="00F40277" w:rsidRDefault="00F40277" w:rsidP="00117D05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5B62C" w14:textId="77777777" w:rsidR="00F40277" w:rsidRDefault="00F4027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15C56E6B" w14:textId="77777777" w:rsidTr="006864D9">
        <w:trPr>
          <w:trHeight w:hRule="exact" w:val="10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0A9AE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A3C2C" w14:textId="4E9658B2" w:rsidR="00F40277" w:rsidRPr="00B36176" w:rsidRDefault="00311742" w:rsidP="00B36176">
            <w:pPr>
              <w:spacing w:after="0" w:line="240" w:lineRule="auto"/>
              <w:divId w:val="16638498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11742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Любимые занятия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33428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4CA02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682A6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EDE91" w14:textId="35ED525B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D265B" w14:textId="77777777" w:rsidR="00F40277" w:rsidRDefault="00F4027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16486B3F" w14:textId="77777777" w:rsidTr="006864D9">
        <w:trPr>
          <w:trHeight w:hRule="exact" w:val="109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9ADED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239A3" w14:textId="57901C31" w:rsidR="00F40277" w:rsidRPr="00B36176" w:rsidRDefault="00B36176" w:rsidP="00B36176">
            <w:pPr>
              <w:spacing w:after="0" w:line="240" w:lineRule="auto"/>
              <w:divId w:val="9597257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36176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Любимые занятия моих друзей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9E235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7C35F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F1596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C01EC" w14:textId="6C7D4BC4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279D3" w14:textId="77777777" w:rsidR="00F40277" w:rsidRDefault="00F4027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3C91AF87" w14:textId="77777777" w:rsidTr="006864D9">
        <w:trPr>
          <w:trHeight w:hRule="exact" w:val="10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71052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A2216" w14:textId="443DC435" w:rsidR="00F40277" w:rsidRPr="00EB6EA5" w:rsidRDefault="00EB6EA5" w:rsidP="00EB6EA5">
            <w:pPr>
              <w:spacing w:after="0" w:line="240" w:lineRule="auto"/>
              <w:divId w:val="188628957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6EA5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Выходной день (в цирке, в зоопарке, парке). Каникулы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Открытка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A690E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D075D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06D5B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FE533" w14:textId="1DD08ED3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87E4A" w14:textId="77777777" w:rsidR="00F40277" w:rsidRDefault="00F4027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42587A0D" w14:textId="77777777" w:rsidTr="006864D9">
        <w:trPr>
          <w:trHeight w:hRule="exact" w:val="10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7B54B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2E3A1" w14:textId="10EC119E" w:rsidR="00F40277" w:rsidRPr="00C922B2" w:rsidRDefault="00C922B2" w:rsidP="00C922B2">
            <w:pPr>
              <w:spacing w:after="0" w:line="240" w:lineRule="auto"/>
              <w:divId w:val="108384128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922B2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Любимая сказка.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341BF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E274F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6E341" w14:textId="77777777" w:rsidR="00F40277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9217C" w14:textId="6503E86D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6690A" w14:textId="77777777" w:rsidR="00F40277" w:rsidRDefault="00F4027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15B6CDB6" w14:textId="77777777" w:rsidTr="006864D9">
        <w:trPr>
          <w:trHeight w:hRule="exact" w:val="10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F2142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C352B" w14:textId="2C7F3B1E" w:rsidR="00094298" w:rsidRPr="00094298" w:rsidRDefault="00094298" w:rsidP="00094298">
            <w:pPr>
              <w:spacing w:after="0" w:line="240" w:lineRule="auto"/>
              <w:divId w:val="211347417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429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</w:t>
            </w:r>
          </w:p>
          <w:p w14:paraId="6BDABFFF" w14:textId="0A5861A7" w:rsidR="00F40277" w:rsidRPr="001E7763" w:rsidRDefault="001E7763" w:rsidP="001E7763">
            <w:pPr>
              <w:spacing w:after="0" w:line="240" w:lineRule="auto"/>
              <w:divId w:val="167950026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7763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Обобщение и контроль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49BB6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67B8B" w14:textId="63B03539" w:rsidR="00F40277" w:rsidRPr="00723701" w:rsidRDefault="00723701" w:rsidP="00117D05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E68F3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D09DE" w14:textId="61F88B24" w:rsidR="00F40277" w:rsidRDefault="00F40277" w:rsidP="00117D05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07073" w14:textId="40B0380B" w:rsidR="00F40277" w:rsidRPr="00723701" w:rsidRDefault="00723701" w:rsidP="00117D05">
            <w:pPr>
              <w:autoSpaceDE w:val="0"/>
              <w:autoSpaceDN w:val="0"/>
              <w:spacing w:before="100" w:after="0"/>
              <w:ind w:left="156" w:hanging="156"/>
              <w:rPr>
                <w:lang w:val="ru-RU"/>
              </w:rPr>
            </w:pPr>
            <w:r>
              <w:rPr>
                <w:lang w:val="ru-RU"/>
              </w:rPr>
              <w:t>Контрольная работа;</w:t>
            </w:r>
          </w:p>
        </w:tc>
      </w:tr>
      <w:tr w:rsidR="00B52934" w14:paraId="6D4BC740" w14:textId="77777777" w:rsidTr="006864D9">
        <w:trPr>
          <w:trHeight w:hRule="exact" w:val="9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E821B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2081E" w14:textId="55A71599" w:rsidR="00F40277" w:rsidRPr="00D00C46" w:rsidRDefault="00666B0C" w:rsidP="00D00C46">
            <w:pPr>
              <w:spacing w:after="0" w:line="240" w:lineRule="auto"/>
              <w:divId w:val="17526958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6B0C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Моя комната (квартира, дом)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E5D96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9128C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92A2D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3C55C" w14:textId="55FB6181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73010" w14:textId="77777777" w:rsidR="00F40277" w:rsidRDefault="00F40277" w:rsidP="00117D05">
            <w:pPr>
              <w:autoSpaceDE w:val="0"/>
              <w:autoSpaceDN w:val="0"/>
              <w:spacing w:before="100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464BA6EC" w14:textId="77777777" w:rsidTr="006864D9">
        <w:trPr>
          <w:trHeight w:hRule="exact" w:val="9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7E29B" w14:textId="77777777" w:rsidR="00F40277" w:rsidRPr="00FD174D" w:rsidRDefault="00F4027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D0DA2" w14:textId="43FCD5E9" w:rsidR="00F40277" w:rsidRPr="00D00C46" w:rsidRDefault="002D3FB7" w:rsidP="00D00C46">
            <w:pPr>
              <w:spacing w:after="0" w:line="240" w:lineRule="auto"/>
              <w:divId w:val="4671640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3FB7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Моя комната (квартира, дом)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0B19B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5229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0EDA58" w14:textId="77777777" w:rsidR="00F40277" w:rsidRDefault="00F40277" w:rsidP="00117D0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B2794" w14:textId="27D86616" w:rsidR="00F40277" w:rsidRDefault="00F4027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A28CA" w14:textId="77777777" w:rsidR="00F40277" w:rsidRDefault="00F40277" w:rsidP="00117D05">
            <w:pPr>
              <w:autoSpaceDE w:val="0"/>
              <w:autoSpaceDN w:val="0"/>
              <w:spacing w:before="100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21147E78" w14:textId="77777777" w:rsidTr="006864D9">
        <w:trPr>
          <w:trHeight w:val="10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F87E5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A432B" w14:textId="77777777" w:rsidR="00B565D8" w:rsidRPr="00B565D8" w:rsidRDefault="00B565D8" w:rsidP="00B565D8">
            <w:pPr>
              <w:spacing w:after="0" w:line="240" w:lineRule="auto"/>
              <w:divId w:val="14638393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65D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Моя школа</w:t>
            </w:r>
          </w:p>
          <w:p w14:paraId="091D4612" w14:textId="4557446A" w:rsidR="006B0347" w:rsidRDefault="006B0347" w:rsidP="009761DB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5C6E7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C65C2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89527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EAC31" w14:textId="33D113C3" w:rsidR="006B0347" w:rsidRPr="008C6851" w:rsidRDefault="006B0347" w:rsidP="00117D0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0C865" w14:textId="77777777" w:rsidR="006B0347" w:rsidRDefault="006B034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79C8FCA8" w14:textId="77777777" w:rsidTr="006864D9">
        <w:trPr>
          <w:trHeight w:hRule="exact" w:val="10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488C7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00333" w14:textId="730FE624" w:rsidR="006B0347" w:rsidRPr="00D00C46" w:rsidRDefault="00F2217F" w:rsidP="00D00C46">
            <w:pPr>
              <w:spacing w:after="0" w:line="240" w:lineRule="auto"/>
              <w:divId w:val="8484496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217F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Мои друзья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78B41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5FA47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F6270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04B10" w14:textId="76EFFB66" w:rsidR="006B0347" w:rsidRPr="008C6851" w:rsidRDefault="006B0347" w:rsidP="00117D0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C7FA1" w14:textId="77777777" w:rsidR="006B0347" w:rsidRDefault="006B034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:rsidRPr="008C6851" w14:paraId="0C6B36B6" w14:textId="77777777" w:rsidTr="006864D9">
        <w:trPr>
          <w:trHeight w:hRule="exact" w:val="10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1A993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33FA6" w14:textId="17BAC478" w:rsidR="006B0347" w:rsidRPr="00D00C46" w:rsidRDefault="0095063A" w:rsidP="00D00C46">
            <w:pPr>
              <w:spacing w:after="0" w:line="240" w:lineRule="auto"/>
              <w:divId w:val="29467671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063A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Дикие и домашние животные.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D9593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0132D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C78F8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990D9" w14:textId="6F8C76E8" w:rsidR="006B0347" w:rsidRPr="008C6851" w:rsidRDefault="006B0347" w:rsidP="00117D05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684A3" w14:textId="77777777" w:rsidR="006B0347" w:rsidRPr="008C6851" w:rsidRDefault="006B0347" w:rsidP="00117D05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52934" w:rsidRPr="008C6851" w14:paraId="6F6CF83B" w14:textId="77777777" w:rsidTr="006864D9">
        <w:trPr>
          <w:trHeight w:hRule="exact" w:val="10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EA143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4336" w14:textId="7073D7F5" w:rsidR="006B0347" w:rsidRPr="00D00C46" w:rsidRDefault="0095063A" w:rsidP="00D00C46">
            <w:pPr>
              <w:spacing w:after="0" w:line="240" w:lineRule="auto"/>
              <w:divId w:val="2386394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063A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Дикие и домашние животные.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8271C" w14:textId="77777777" w:rsidR="006B0347" w:rsidRPr="008C6851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15BBA" w14:textId="77777777" w:rsidR="006B0347" w:rsidRPr="008C6851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8C077" w14:textId="77777777" w:rsidR="006B0347" w:rsidRPr="008C6851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C8386" w14:textId="7ABA900C" w:rsidR="006B0347" w:rsidRDefault="006B034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E93E8" w14:textId="77777777" w:rsidR="006B0347" w:rsidRPr="008C6851" w:rsidRDefault="006B0347" w:rsidP="00117D05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52934" w:rsidRPr="008C6851" w14:paraId="1E734001" w14:textId="77777777" w:rsidTr="006864D9">
        <w:trPr>
          <w:trHeight w:hRule="exact" w:val="109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BDE2E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7502C" w14:textId="2730D727" w:rsidR="006B0347" w:rsidRPr="00D00C46" w:rsidRDefault="00934EE4" w:rsidP="00D00C46">
            <w:pPr>
              <w:spacing w:after="0" w:line="240" w:lineRule="auto"/>
              <w:divId w:val="11263859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34EE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Погода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B6A13" w14:textId="77777777" w:rsidR="006B0347" w:rsidRPr="008C6851" w:rsidRDefault="006B0347" w:rsidP="00117D05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11651" w14:textId="77777777" w:rsidR="006B0347" w:rsidRPr="008C6851" w:rsidRDefault="006B0347" w:rsidP="00117D05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22333" w14:textId="77777777" w:rsidR="006B0347" w:rsidRPr="008C6851" w:rsidRDefault="006B0347" w:rsidP="00117D05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D4C71" w14:textId="0D391EBD" w:rsidR="006B0347" w:rsidRDefault="006B034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A80FD" w14:textId="77777777" w:rsidR="006B0347" w:rsidRPr="008C6851" w:rsidRDefault="006B0347" w:rsidP="00117D05">
            <w:pPr>
              <w:autoSpaceDE w:val="0"/>
              <w:autoSpaceDN w:val="0"/>
              <w:spacing w:before="100" w:after="0"/>
              <w:ind w:left="156" w:hanging="156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52934" w14:paraId="614D7E6E" w14:textId="77777777" w:rsidTr="006864D9">
        <w:trPr>
          <w:trHeight w:hRule="exact" w:val="10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B34E3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D018" w14:textId="7B226612" w:rsidR="006B0347" w:rsidRPr="00D00C46" w:rsidRDefault="00D00C46" w:rsidP="00D00C46">
            <w:pPr>
              <w:spacing w:after="0" w:line="240" w:lineRule="auto"/>
              <w:divId w:val="3571256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0C46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Времена года (месяцы)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3E437" w14:textId="77777777" w:rsidR="006B0347" w:rsidRPr="008C6851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6CDFF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99C6E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31E45" w14:textId="635CFBF2" w:rsidR="006B0347" w:rsidRDefault="006B034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D3600" w14:textId="77777777" w:rsidR="006B0347" w:rsidRDefault="006B034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5E95A346" w14:textId="77777777" w:rsidTr="006864D9">
        <w:trPr>
          <w:trHeight w:hRule="exact" w:val="10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83965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EC60F" w14:textId="6A069621" w:rsidR="006B0347" w:rsidRPr="00613501" w:rsidRDefault="00F510CC" w:rsidP="00613501">
            <w:pPr>
              <w:spacing w:after="0" w:line="240" w:lineRule="auto"/>
              <w:divId w:val="203058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510CC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Моя малая родина (город, село).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11CB8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78EA5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81494" w14:textId="77777777" w:rsidR="006B0347" w:rsidRDefault="006B034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A33ED" w14:textId="013A511A" w:rsidR="006B0347" w:rsidRDefault="006B034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6F3D8" w14:textId="77777777" w:rsidR="006B0347" w:rsidRDefault="006B0347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7FD5B03E" w14:textId="77777777" w:rsidTr="006864D9">
        <w:trPr>
          <w:trHeight w:hRule="exact" w:val="10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58D5F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83B5D" w14:textId="10E63186" w:rsidR="007C6788" w:rsidRPr="00613501" w:rsidRDefault="002F2D08" w:rsidP="00613501">
            <w:pPr>
              <w:spacing w:after="0" w:line="240" w:lineRule="auto"/>
              <w:divId w:val="14560245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F2D0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Моя малая родина (город, село). </w:t>
            </w:r>
            <w:r w:rsidR="00741A97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Открытка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A2883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11F9B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63403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5FB21" w14:textId="3C89AA35" w:rsidR="007C6788" w:rsidRDefault="007C6788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008FD" w14:textId="77777777" w:rsidR="007C6788" w:rsidRDefault="007C6788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14:paraId="3E05245A" w14:textId="77777777" w:rsidTr="006864D9">
        <w:trPr>
          <w:trHeight w:hRule="exact" w:val="11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72EAA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5F837" w14:textId="259CF16A" w:rsidR="007C6788" w:rsidRPr="00613501" w:rsidRDefault="00613501" w:rsidP="00613501">
            <w:pPr>
              <w:spacing w:after="0" w:line="240" w:lineRule="auto"/>
              <w:divId w:val="64601152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13501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Родная страна и страны изучаемого языка. Их столицы, достопримечательности и интересные факты.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02243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F145F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D448D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B8600" w14:textId="08538A2D" w:rsidR="007C6788" w:rsidRDefault="007C6788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0915C" w14:textId="77777777" w:rsidR="007C6788" w:rsidRDefault="007C6788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:rsidRPr="00C92D11" w14:paraId="2E0C113D" w14:textId="77777777" w:rsidTr="006864D9">
        <w:trPr>
          <w:trHeight w:hRule="exact" w:val="9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077CB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0A48D" w14:textId="3FDA0CDC" w:rsidR="007C6788" w:rsidRPr="00613501" w:rsidRDefault="00613501" w:rsidP="00613501">
            <w:pPr>
              <w:spacing w:after="0" w:line="240" w:lineRule="auto"/>
              <w:divId w:val="43162714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13501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Родная страна и страны изучаемого языка. Их столицы, достопримечательности и интересные факты.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58E16" w14:textId="77777777" w:rsidR="007C6788" w:rsidRPr="00C92D11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8CC2B" w14:textId="77777777" w:rsidR="007C6788" w:rsidRPr="00C92D11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D4FF0" w14:textId="77777777" w:rsidR="007C6788" w:rsidRPr="00C92D11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05425" w14:textId="07E88870" w:rsidR="007C6788" w:rsidRPr="00C92D11" w:rsidRDefault="007C6788" w:rsidP="00117D0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904DC" w14:textId="77777777" w:rsidR="007C6788" w:rsidRPr="00C92D11" w:rsidRDefault="007C6788" w:rsidP="00117D05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C92D11">
              <w:rPr>
                <w:lang w:val="ru-RU"/>
              </w:rPr>
              <w:br/>
            </w: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C92D11">
              <w:rPr>
                <w:lang w:val="ru-RU"/>
              </w:rPr>
              <w:br/>
            </w: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52934" w:rsidRPr="00C92D11" w14:paraId="6FF6135A" w14:textId="77777777" w:rsidTr="006864D9">
        <w:trPr>
          <w:trHeight w:hRule="exact" w:val="10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E162C" w14:textId="77777777" w:rsidR="00B52934" w:rsidRDefault="00B52934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5549F" w14:textId="0A98635E" w:rsidR="00B52934" w:rsidRPr="00051186" w:rsidRDefault="00B52934" w:rsidP="00051186">
            <w:pPr>
              <w:spacing w:after="0" w:line="240" w:lineRule="auto"/>
              <w:divId w:val="196630467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204F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Родная страна и страны изучаемого языка. Произведения детского фольклора. Литературные персонажи детских книг.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5244" w14:textId="77777777" w:rsidR="00B52934" w:rsidRDefault="00B52934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CFA4E" w14:textId="77777777" w:rsidR="00B52934" w:rsidRDefault="00B52934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B6910" w14:textId="77777777" w:rsidR="00B52934" w:rsidRDefault="00B52934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A65C7" w14:textId="7EC6EAFA" w:rsidR="00B52934" w:rsidRDefault="00B52934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F4A66" w14:textId="77777777" w:rsidR="00B52934" w:rsidRDefault="00B52934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:rsidRPr="00C92D11" w14:paraId="2532C9AD" w14:textId="77777777" w:rsidTr="006864D9">
        <w:trPr>
          <w:trHeight w:hRule="exact" w:val="10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15DE7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C4AA6" w14:textId="668BA5DC" w:rsidR="007C6788" w:rsidRPr="003204F8" w:rsidRDefault="003204F8" w:rsidP="003204F8">
            <w:pPr>
              <w:spacing w:after="0" w:line="240" w:lineRule="auto"/>
              <w:divId w:val="155662401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204F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Родная страна и страны изучаемого языка. Произведения детского фольклора. Литературные персонажи детских книг.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89313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F38C2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16A3B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527BC" w14:textId="3031852A" w:rsidR="007C6788" w:rsidRDefault="007C6788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22A04" w14:textId="77777777" w:rsidR="007C6788" w:rsidRDefault="007C6788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Письменныйконтроль;</w:t>
            </w:r>
          </w:p>
        </w:tc>
      </w:tr>
      <w:tr w:rsidR="00B52934" w:rsidRPr="00C92D11" w14:paraId="1AAD399B" w14:textId="77777777" w:rsidTr="006864D9">
        <w:trPr>
          <w:trHeight w:hRule="exact" w:val="9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FACBE" w14:textId="77777777" w:rsidR="007C678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E72E7" w14:textId="4707759B" w:rsidR="00B52934" w:rsidRPr="00B52934" w:rsidRDefault="00B52934" w:rsidP="00B52934">
            <w:pPr>
              <w:spacing w:after="0" w:line="240" w:lineRule="auto"/>
              <w:divId w:val="204702436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293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Россия и страна/страны изучаемого языка. Праздники родной страны и страны/стран изучаемого языка.</w:t>
            </w:r>
          </w:p>
          <w:p w14:paraId="5F42C605" w14:textId="48355EAD" w:rsidR="007C6788" w:rsidRPr="003204F8" w:rsidRDefault="007C6788" w:rsidP="003204F8">
            <w:pPr>
              <w:spacing w:after="0" w:line="240" w:lineRule="auto"/>
              <w:divId w:val="6811285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39538" w14:textId="77777777" w:rsidR="007C6788" w:rsidRPr="00AE040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0524C" w14:textId="77777777" w:rsidR="007C6788" w:rsidRPr="00AE040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1F5FE" w14:textId="77777777" w:rsidR="007C6788" w:rsidRPr="00AE0408" w:rsidRDefault="007C6788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6D695" w14:textId="76CE57F9" w:rsidR="007C6788" w:rsidRPr="00AE0408" w:rsidRDefault="007C6788" w:rsidP="00117D0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2ECA4" w14:textId="77777777" w:rsidR="007C6788" w:rsidRPr="00AE0408" w:rsidRDefault="007C6788" w:rsidP="00117D05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AE0408">
              <w:rPr>
                <w:lang w:val="ru-RU"/>
              </w:rPr>
              <w:br/>
            </w: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AE0408">
              <w:rPr>
                <w:lang w:val="ru-RU"/>
              </w:rPr>
              <w:br/>
            </w: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52934" w:rsidRPr="00C92D11" w14:paraId="35DBECB0" w14:textId="77777777" w:rsidTr="006864D9">
        <w:trPr>
          <w:trHeight w:hRule="exact" w:val="98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7A3B0" w14:textId="77777777" w:rsidR="00B67307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F4924" w14:textId="043789B0" w:rsidR="00B67307" w:rsidRPr="00B52934" w:rsidRDefault="003A433E" w:rsidP="00B52934">
            <w:pPr>
              <w:spacing w:after="0" w:line="240" w:lineRule="auto"/>
              <w:divId w:val="162970082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A433E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Россия и страна/страны изучаемого языка. Праздники родной страны и страны/стран изучаемого языка. Открытка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5B862" w14:textId="77777777" w:rsidR="00B67307" w:rsidRPr="00AE0408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F4AF7" w14:textId="77777777" w:rsidR="00B67307" w:rsidRPr="00AE0408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BA486" w14:textId="77777777" w:rsidR="00B67307" w:rsidRPr="00AE0408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37B67" w14:textId="04D26985" w:rsidR="00B67307" w:rsidRPr="00AE0408" w:rsidRDefault="00B67307" w:rsidP="00117D0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1E647" w14:textId="77777777" w:rsidR="00B67307" w:rsidRDefault="00B67307" w:rsidP="00117D05">
            <w:pPr>
              <w:autoSpaceDE w:val="0"/>
              <w:autoSpaceDN w:val="0"/>
              <w:spacing w:before="98" w:after="0"/>
              <w:ind w:left="156" w:hanging="156"/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AE0408">
              <w:rPr>
                <w:lang w:val="ru-RU"/>
              </w:rPr>
              <w:br/>
            </w: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AE0408">
              <w:rPr>
                <w:lang w:val="ru-RU"/>
              </w:rPr>
              <w:br/>
            </w:r>
            <w:proofErr w:type="spellStart"/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52934" w:rsidRPr="00C92D11" w14:paraId="52B20ACE" w14:textId="77777777" w:rsidTr="006864D9">
        <w:trPr>
          <w:trHeight w:hRule="exact" w:val="10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3ECEF" w14:textId="77777777" w:rsidR="00B67307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5743B" w14:textId="35151D98" w:rsidR="00B67307" w:rsidRPr="006864D9" w:rsidRDefault="00724519" w:rsidP="006864D9">
            <w:pPr>
              <w:spacing w:after="0" w:line="240" w:lineRule="auto"/>
              <w:divId w:val="49299045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Мир вокруг меня. </w:t>
            </w:r>
            <w:r w:rsidR="006864D9" w:rsidRPr="006864D9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Родная страна и страны изучаемого языка. Обобщение и контроль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8A206" w14:textId="77777777" w:rsidR="00B67307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C888F" w14:textId="17E8042D" w:rsidR="00B67307" w:rsidRPr="006864D9" w:rsidRDefault="006864D9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FC1A0" w14:textId="77777777" w:rsidR="00B67307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3CB46" w14:textId="1726C9F1" w:rsidR="00B67307" w:rsidRDefault="00B67307" w:rsidP="00117D0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A2674" w14:textId="3AB612C4" w:rsidR="00B67307" w:rsidRDefault="001E1E4B" w:rsidP="00117D05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3204F8" w:rsidRPr="00C92D11" w14:paraId="4B826659" w14:textId="77777777" w:rsidTr="006864D9">
        <w:trPr>
          <w:trHeight w:val="710"/>
        </w:trPr>
        <w:tc>
          <w:tcPr>
            <w:tcW w:w="3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55270" w14:textId="77777777" w:rsidR="00B67307" w:rsidRPr="00FC54CC" w:rsidRDefault="00B67307" w:rsidP="00117D0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83EBF" w14:textId="77777777" w:rsidR="00B67307" w:rsidRPr="00413C2D" w:rsidRDefault="00413C2D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BF7BC" w14:textId="6385BA44" w:rsidR="00B67307" w:rsidRPr="006864D9" w:rsidRDefault="006864D9" w:rsidP="00117D0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BB2AD" w14:textId="77777777" w:rsidR="00B67307" w:rsidRDefault="00B67307" w:rsidP="00117D0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14:paraId="649D3374" w14:textId="77777777" w:rsidR="00233209" w:rsidRDefault="00233209" w:rsidP="006527D4">
      <w:pPr>
        <w:autoSpaceDE w:val="0"/>
        <w:autoSpaceDN w:val="0"/>
        <w:spacing w:after="320" w:line="230" w:lineRule="auto"/>
        <w:rPr>
          <w:lang w:val="ru-RU"/>
        </w:rPr>
      </w:pPr>
    </w:p>
    <w:p w14:paraId="7DCBE225" w14:textId="77777777" w:rsidR="00233209" w:rsidRPr="00233209" w:rsidRDefault="00233209" w:rsidP="006527D4">
      <w:pPr>
        <w:autoSpaceDE w:val="0"/>
        <w:autoSpaceDN w:val="0"/>
        <w:spacing w:after="320" w:line="230" w:lineRule="auto"/>
        <w:rPr>
          <w:lang w:val="ru-RU"/>
        </w:rPr>
      </w:pPr>
    </w:p>
    <w:p w14:paraId="11AFB30F" w14:textId="77777777" w:rsidR="006527D4" w:rsidRDefault="006527D4" w:rsidP="006527D4">
      <w:pPr>
        <w:autoSpaceDE w:val="0"/>
        <w:autoSpaceDN w:val="0"/>
        <w:spacing w:after="0" w:line="14" w:lineRule="exact"/>
      </w:pPr>
    </w:p>
    <w:p w14:paraId="1C75059E" w14:textId="77777777" w:rsidR="006527D4" w:rsidRDefault="006527D4" w:rsidP="006527D4">
      <w:pPr>
        <w:sectPr w:rsidR="006527D4">
          <w:pgSz w:w="11900" w:h="16840"/>
          <w:pgMar w:top="284" w:right="650" w:bottom="78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0653698" w14:textId="77777777" w:rsidR="006527D4" w:rsidRDefault="006527D4" w:rsidP="006527D4">
      <w:pPr>
        <w:autoSpaceDE w:val="0"/>
        <w:autoSpaceDN w:val="0"/>
        <w:spacing w:after="66" w:line="220" w:lineRule="exact"/>
      </w:pPr>
    </w:p>
    <w:p w14:paraId="55EC47E6" w14:textId="77777777" w:rsidR="006527D4" w:rsidRDefault="006527D4" w:rsidP="006527D4">
      <w:pPr>
        <w:autoSpaceDE w:val="0"/>
        <w:autoSpaceDN w:val="0"/>
        <w:spacing w:after="66" w:line="220" w:lineRule="exact"/>
      </w:pPr>
    </w:p>
    <w:p w14:paraId="648F24DC" w14:textId="77777777" w:rsidR="00834576" w:rsidRPr="00834576" w:rsidRDefault="00834576" w:rsidP="00834576">
      <w:pPr>
        <w:autoSpaceDE w:val="0"/>
        <w:autoSpaceDN w:val="0"/>
        <w:spacing w:after="0" w:line="230" w:lineRule="auto"/>
        <w:rPr>
          <w:lang w:val="ru-RU"/>
        </w:rPr>
      </w:pPr>
      <w:r w:rsidRPr="008345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6285F1BF" w14:textId="77777777" w:rsidR="00834576" w:rsidRPr="00834576" w:rsidRDefault="00834576" w:rsidP="00834576">
      <w:pPr>
        <w:autoSpaceDE w:val="0"/>
        <w:autoSpaceDN w:val="0"/>
        <w:spacing w:before="346" w:after="0" w:line="230" w:lineRule="auto"/>
        <w:rPr>
          <w:lang w:val="ru-RU"/>
        </w:rPr>
      </w:pPr>
      <w:r w:rsidRPr="00834576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479826D2" w14:textId="77777777" w:rsidR="00834576" w:rsidRPr="00834576" w:rsidRDefault="00834576" w:rsidP="00834576">
      <w:pPr>
        <w:autoSpaceDE w:val="0"/>
        <w:autoSpaceDN w:val="0"/>
        <w:spacing w:before="166" w:after="0" w:line="271" w:lineRule="auto"/>
        <w:rPr>
          <w:lang w:val="ru-RU"/>
        </w:rPr>
      </w:pPr>
      <w:r w:rsidRPr="00834576">
        <w:rPr>
          <w:rFonts w:ascii="Times New Roman" w:eastAsia="Times New Roman" w:hAnsi="Times New Roman"/>
          <w:color w:val="000000"/>
          <w:sz w:val="24"/>
          <w:lang w:val="ru-RU"/>
        </w:rPr>
        <w:t xml:space="preserve">Английский язык (в 2 частях), 3 класс/Баранова К.М., Дули Д., Копылова В.В. и другие, Акционерное общество «Издательство «Просвещение»; </w:t>
      </w:r>
      <w:r w:rsidRPr="00834576">
        <w:rPr>
          <w:lang w:val="ru-RU"/>
        </w:rPr>
        <w:br/>
      </w:r>
      <w:r w:rsidRPr="00834576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3316187D" w14:textId="77777777" w:rsidR="00834576" w:rsidRPr="00834576" w:rsidRDefault="00834576" w:rsidP="00834576">
      <w:pPr>
        <w:autoSpaceDE w:val="0"/>
        <w:autoSpaceDN w:val="0"/>
        <w:spacing w:before="262" w:after="0" w:line="230" w:lineRule="auto"/>
        <w:rPr>
          <w:lang w:val="ru-RU"/>
        </w:rPr>
      </w:pPr>
      <w:r w:rsidRPr="00834576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71B630D9" w14:textId="77777777" w:rsidR="00834576" w:rsidRPr="00834576" w:rsidRDefault="00834576" w:rsidP="00834576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834576">
        <w:rPr>
          <w:rFonts w:ascii="Times New Roman" w:eastAsia="Times New Roman" w:hAnsi="Times New Roman"/>
          <w:color w:val="000000"/>
          <w:sz w:val="24"/>
          <w:lang w:val="ru-RU"/>
        </w:rPr>
        <w:t>Английский язык. Книга для учителя, 3 класс/Баранова К.М., Дули Д., Копылова В.В. и другие, Акционерное общество «Издательство «Просвещение»;</w:t>
      </w:r>
    </w:p>
    <w:p w14:paraId="757CF2EF" w14:textId="77777777" w:rsidR="00834576" w:rsidRPr="00834576" w:rsidRDefault="00834576" w:rsidP="00834576">
      <w:pPr>
        <w:autoSpaceDE w:val="0"/>
        <w:autoSpaceDN w:val="0"/>
        <w:spacing w:before="264" w:after="0" w:line="230" w:lineRule="auto"/>
        <w:rPr>
          <w:lang w:val="ru-RU"/>
        </w:rPr>
      </w:pPr>
      <w:r w:rsidRPr="0083457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4D46D30A" w14:textId="77777777" w:rsidR="00EC5DCC" w:rsidRPr="00EC5DCC" w:rsidRDefault="00EC5DCC" w:rsidP="00EC5DCC">
      <w:pPr>
        <w:spacing w:after="0" w:line="240" w:lineRule="auto"/>
        <w:divId w:val="94943873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C5DCC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https://edsoo.ru https://catalog.prosv.ru https://infourok.ru</w:t>
      </w:r>
    </w:p>
    <w:p w14:paraId="44DEE0F3" w14:textId="77777777" w:rsidR="00834576" w:rsidRPr="008D6534" w:rsidRDefault="00834576" w:rsidP="00834576">
      <w:pPr>
        <w:autoSpaceDE w:val="0"/>
        <w:autoSpaceDN w:val="0"/>
        <w:spacing w:after="78" w:line="220" w:lineRule="exact"/>
        <w:rPr>
          <w:lang w:val="ru-RU"/>
        </w:rPr>
      </w:pPr>
    </w:p>
    <w:p w14:paraId="356890DC" w14:textId="77777777" w:rsidR="00834576" w:rsidRPr="00834576" w:rsidRDefault="00834576" w:rsidP="00834576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8345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834576">
        <w:rPr>
          <w:lang w:val="ru-RU"/>
        </w:rPr>
        <w:br/>
      </w:r>
      <w:r w:rsidRPr="00834576">
        <w:rPr>
          <w:rFonts w:ascii="Times New Roman" w:eastAsia="Times New Roman" w:hAnsi="Times New Roman"/>
          <w:color w:val="000000"/>
          <w:sz w:val="24"/>
          <w:lang w:val="ru-RU"/>
        </w:rPr>
        <w:t>Интерактивная доска, компьютер, планшеты.</w:t>
      </w:r>
    </w:p>
    <w:p w14:paraId="078A25D0" w14:textId="77777777" w:rsidR="00834576" w:rsidRDefault="00834576" w:rsidP="00834576">
      <w:pPr>
        <w:autoSpaceDE w:val="0"/>
        <w:autoSpaceDN w:val="0"/>
        <w:spacing w:before="262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ОБОРУДОВАНИЕ ДЛЯ ПРОВЕДЕНИЯ ПРАКТИЧЕСКИХ РАБОТ</w:t>
      </w:r>
    </w:p>
    <w:p w14:paraId="59D94087" w14:textId="77777777" w:rsidR="008F14D7" w:rsidRPr="00154094" w:rsidRDefault="008F14D7" w:rsidP="00834576">
      <w:pPr>
        <w:autoSpaceDE w:val="0"/>
        <w:autoSpaceDN w:val="0"/>
        <w:spacing w:after="78" w:line="220" w:lineRule="exact"/>
        <w:rPr>
          <w:lang w:val="ru-RU"/>
        </w:rPr>
      </w:pPr>
    </w:p>
    <w:sectPr w:rsidR="008F14D7" w:rsidRPr="0015409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6E15"/>
    <w:rsid w:val="00034616"/>
    <w:rsid w:val="00051186"/>
    <w:rsid w:val="0006063C"/>
    <w:rsid w:val="000818A4"/>
    <w:rsid w:val="00081DC1"/>
    <w:rsid w:val="00094298"/>
    <w:rsid w:val="00104281"/>
    <w:rsid w:val="00107E1A"/>
    <w:rsid w:val="00117D05"/>
    <w:rsid w:val="0015074B"/>
    <w:rsid w:val="00154094"/>
    <w:rsid w:val="00183A6A"/>
    <w:rsid w:val="00186003"/>
    <w:rsid w:val="001D4095"/>
    <w:rsid w:val="001E1E4B"/>
    <w:rsid w:val="001E7763"/>
    <w:rsid w:val="00233209"/>
    <w:rsid w:val="00276156"/>
    <w:rsid w:val="0029639D"/>
    <w:rsid w:val="002C2228"/>
    <w:rsid w:val="002D3FB7"/>
    <w:rsid w:val="002F2D08"/>
    <w:rsid w:val="00307BD8"/>
    <w:rsid w:val="00311742"/>
    <w:rsid w:val="003204F8"/>
    <w:rsid w:val="00326F90"/>
    <w:rsid w:val="003740E6"/>
    <w:rsid w:val="003A433E"/>
    <w:rsid w:val="003C2258"/>
    <w:rsid w:val="003D08E6"/>
    <w:rsid w:val="00413C2D"/>
    <w:rsid w:val="004514E2"/>
    <w:rsid w:val="00483878"/>
    <w:rsid w:val="004A54DD"/>
    <w:rsid w:val="004B2FD3"/>
    <w:rsid w:val="004E1939"/>
    <w:rsid w:val="00536BFF"/>
    <w:rsid w:val="00542349"/>
    <w:rsid w:val="005471B8"/>
    <w:rsid w:val="005B5BFA"/>
    <w:rsid w:val="005E7F6E"/>
    <w:rsid w:val="005F016B"/>
    <w:rsid w:val="0060063B"/>
    <w:rsid w:val="00613501"/>
    <w:rsid w:val="006315D2"/>
    <w:rsid w:val="00644AC1"/>
    <w:rsid w:val="006509AF"/>
    <w:rsid w:val="006527D4"/>
    <w:rsid w:val="0065594D"/>
    <w:rsid w:val="00666B0C"/>
    <w:rsid w:val="006864D9"/>
    <w:rsid w:val="006B0347"/>
    <w:rsid w:val="006B5D55"/>
    <w:rsid w:val="006D67FA"/>
    <w:rsid w:val="006E1952"/>
    <w:rsid w:val="006E4B44"/>
    <w:rsid w:val="00702C96"/>
    <w:rsid w:val="00713775"/>
    <w:rsid w:val="00723701"/>
    <w:rsid w:val="00724519"/>
    <w:rsid w:val="00741A97"/>
    <w:rsid w:val="00792FB1"/>
    <w:rsid w:val="007A398C"/>
    <w:rsid w:val="007B7300"/>
    <w:rsid w:val="007C2C63"/>
    <w:rsid w:val="007C6788"/>
    <w:rsid w:val="00824966"/>
    <w:rsid w:val="00827E88"/>
    <w:rsid w:val="00834576"/>
    <w:rsid w:val="008357C8"/>
    <w:rsid w:val="008D6534"/>
    <w:rsid w:val="008F14D7"/>
    <w:rsid w:val="00934EE4"/>
    <w:rsid w:val="00944599"/>
    <w:rsid w:val="0095063A"/>
    <w:rsid w:val="00961FD3"/>
    <w:rsid w:val="00975380"/>
    <w:rsid w:val="009D22CA"/>
    <w:rsid w:val="009F143A"/>
    <w:rsid w:val="00A97C72"/>
    <w:rsid w:val="00AA1D8D"/>
    <w:rsid w:val="00AF18CB"/>
    <w:rsid w:val="00AF6234"/>
    <w:rsid w:val="00B2349D"/>
    <w:rsid w:val="00B36176"/>
    <w:rsid w:val="00B47730"/>
    <w:rsid w:val="00B52934"/>
    <w:rsid w:val="00B565D8"/>
    <w:rsid w:val="00B56D5D"/>
    <w:rsid w:val="00B67307"/>
    <w:rsid w:val="00BD580D"/>
    <w:rsid w:val="00BF0D3B"/>
    <w:rsid w:val="00C028B9"/>
    <w:rsid w:val="00C178AC"/>
    <w:rsid w:val="00C922B2"/>
    <w:rsid w:val="00CB0664"/>
    <w:rsid w:val="00D00C46"/>
    <w:rsid w:val="00D10448"/>
    <w:rsid w:val="00D51C28"/>
    <w:rsid w:val="00D653D1"/>
    <w:rsid w:val="00DC34F9"/>
    <w:rsid w:val="00DE60A1"/>
    <w:rsid w:val="00DF4526"/>
    <w:rsid w:val="00E2103B"/>
    <w:rsid w:val="00E40E85"/>
    <w:rsid w:val="00E54006"/>
    <w:rsid w:val="00E77C83"/>
    <w:rsid w:val="00E861C8"/>
    <w:rsid w:val="00EB357C"/>
    <w:rsid w:val="00EB4DAB"/>
    <w:rsid w:val="00EB6EA5"/>
    <w:rsid w:val="00EC5DCC"/>
    <w:rsid w:val="00EF7894"/>
    <w:rsid w:val="00F2217F"/>
    <w:rsid w:val="00F32DDD"/>
    <w:rsid w:val="00F40277"/>
    <w:rsid w:val="00F510CC"/>
    <w:rsid w:val="00F975C8"/>
    <w:rsid w:val="00FB78FF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7CC1FA"/>
  <w15:docId w15:val="{E715204B-8189-CC45-B958-08CE1C77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pple-converted-space">
    <w:name w:val="apple-converted-space"/>
    <w:basedOn w:val="a2"/>
    <w:rsid w:val="00BF0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14BAFE-438C-43A7-B818-CDB336EB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5650</Words>
  <Characters>32208</Characters>
  <Application>Microsoft Office Word</Application>
  <DocSecurity>0</DocSecurity>
  <Lines>268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</cp:lastModifiedBy>
  <cp:revision>4</cp:revision>
  <cp:lastPrinted>2022-07-12T09:04:00Z</cp:lastPrinted>
  <dcterms:created xsi:type="dcterms:W3CDTF">2022-08-19T07:01:00Z</dcterms:created>
  <dcterms:modified xsi:type="dcterms:W3CDTF">2022-09-01T03:47:00Z</dcterms:modified>
</cp:coreProperties>
</file>